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Times New Roman" w:hAnsi="Times New Roman" w:cs="Times New Roman"/>
          <w:b/>
          <w:bCs/>
          <w:color w:val="auto"/>
          <w:sz w:val="72"/>
          <w:szCs w:val="72"/>
        </w:rPr>
      </w:pPr>
      <w:r>
        <w:rPr>
          <w:rFonts w:hint="default" w:ascii="Times New Roman" w:hAnsi="Times New Roman" w:cs="Times New Roman"/>
          <w:b/>
          <w:bCs/>
          <w:color w:val="auto"/>
          <w:sz w:val="72"/>
          <w:szCs w:val="72"/>
          <w:lang w:val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40640</wp:posOffset>
                </wp:positionH>
                <wp:positionV relativeFrom="paragraph">
                  <wp:posOffset>-911860</wp:posOffset>
                </wp:positionV>
                <wp:extent cx="10007600" cy="9550400"/>
                <wp:effectExtent l="0" t="0" r="0" b="0"/>
                <wp:wrapNone/>
                <wp:docPr id="8" name="Flowchart: Documen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0" cy="9550400"/>
                        </a:xfrm>
                        <a:prstGeom prst="flowChartDocument">
                          <a:avLst/>
                        </a:prstGeom>
                        <a:blipFill dpi="0" rotWithShape="1">
                          <a:blip r:embed="rId5">
                            <a:alphaModFix amt="31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4" type="#_x0000_t114" style="position:absolute;left:0pt;margin-left:3.2pt;margin-top:-71.8pt;height:752pt;width:788pt;mso-position-horizontal-relative:page;z-index:-251657216;v-text-anchor:middle;mso-width-relative:page;mso-height-relative:page;" filled="t" stroked="f" coordsize="21600,21600" o:gfxdata="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">
                <v:fill type="frame" on="t" opacity="20316f" focussize="0,0" recolor="t" rotate="t" r:id="rId5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color w:val="auto"/>
          <w:sz w:val="72"/>
          <w:szCs w:val="72"/>
          <w:lang w:val="id-ID"/>
        </w:rPr>
        <w:t>Daily Ckecklist</w:t>
      </w:r>
    </w:p>
    <w:p>
      <w:pPr>
        <w:pStyle w:val="3"/>
        <w:rPr>
          <w:color w:val="948A54" w:themeColor="background2" w:themeShade="80"/>
        </w:rPr>
      </w:pPr>
      <w:sdt>
        <w:sdtPr>
          <w:rPr>
            <w:color w:val="948A54" w:themeColor="background2" w:themeShade="80"/>
          </w:rPr>
          <w:alias w:val="Enter start date:"/>
          <w:tag w:val="Enter start date:"/>
          <w:id w:val="-2073650607"/>
          <w:placeholder>
            <w:docPart w:val="839EFB1F299743C291BA1837CE7BD463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Start date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Through:"/>
          <w:tag w:val="Through:"/>
          <w:id w:val="1656487785"/>
          <w:placeholder>
            <w:docPart w:val="88E62FCA1B804A04A95441D293FDCE1B"/>
          </w:placeholder>
          <w:temporary/>
          <w:showingPlcHdr/>
          <w15:appearance w15:val="hidden"/>
        </w:sdtPr>
        <w:sdtEndPr>
          <w:rPr>
            <w:color w:val="auto"/>
          </w:rPr>
        </w:sdtEndPr>
        <w:sdtContent>
          <w:r>
            <w:rPr>
              <w:color w:val="auto"/>
            </w:rPr>
            <w:t>through</w:t>
          </w:r>
        </w:sdtContent>
      </w:sdt>
      <w:r>
        <w:rPr>
          <w:color w:val="auto"/>
        </w:rPr>
        <w:t xml:space="preserve"> </w:t>
      </w:r>
      <w:sdt>
        <w:sdtPr>
          <w:rPr>
            <w:color w:val="auto"/>
          </w:rPr>
          <w:alias w:val="Enter end date:"/>
          <w:tag w:val="Enter end date:"/>
          <w:id w:val="-1017467735"/>
          <w:placeholder>
            <w:docPart w:val="BF833117356A478C9180505DBF1E4205"/>
          </w:placeholder>
          <w:temporary/>
          <w:showingPlcHdr/>
          <w15:appearance w15:val="hidden"/>
        </w:sdtPr>
        <w:sdtEndPr>
          <w:rPr>
            <w:color w:val="948A54" w:themeColor="background2" w:themeShade="80"/>
          </w:rPr>
        </w:sdtEndPr>
        <w:sdtContent>
          <w:r>
            <w:rPr>
              <w:color w:val="auto"/>
            </w:rPr>
            <w:t>end date</w:t>
          </w:r>
        </w:sdtContent>
      </w:sdt>
    </w:p>
    <w:tbl>
      <w:tblPr>
        <w:tblStyle w:val="12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8"/>
        <w:gridCol w:w="1604"/>
        <w:gridCol w:w="1427"/>
        <w:gridCol w:w="1427"/>
        <w:gridCol w:w="1427"/>
        <w:gridCol w:w="142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tblHeader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000000" w:themeFill="text1"/>
            <w:vAlign w:val="center"/>
          </w:tcPr>
          <w:p>
            <w:pPr>
              <w:pStyle w:val="4"/>
              <w:jc w:val="left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  <w:t>Chacklist</w:t>
            </w:r>
          </w:p>
        </w:tc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Monday:"/>
            <w:tag w:val="Monday:"/>
            <w:id w:val="80035755"/>
            <w:placeholder>
              <w:docPart w:val="9CB85C97029646F296DBFBFB90667C9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604" w:type="dxa"/>
                <w:tcBorders>
                  <w:tl2br w:val="nil"/>
                  <w:tr2bl w:val="nil"/>
                </w:tcBorders>
                <w:shd w:val="clear" w:color="auto" w:fill="000000" w:themeFill="tex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Monday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uesday:"/>
            <w:tag w:val="Tuesday:"/>
            <w:id w:val="1344054757"/>
            <w:placeholder>
              <w:docPart w:val="4C86B7D94B854C20B5CAD6D7E29E4CB6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000000" w:themeFill="tex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Tuesday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Wednesday:"/>
            <w:tag w:val="Wednesday:"/>
            <w:id w:val="-1505740132"/>
            <w:placeholder>
              <w:docPart w:val="3167C4401AA64DB0A7FF244452E7CB17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000000" w:themeFill="tex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Wednesday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Thursday:"/>
            <w:tag w:val="Thursday:"/>
            <w:id w:val="-1750343828"/>
            <w:placeholder>
              <w:docPart w:val="54766F167A634241828F0A9280C4AC1E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000000" w:themeFill="tex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Thursday</w:t>
                </w:r>
              </w:p>
            </w:tc>
          </w:sdtContent>
        </w:sdt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Friday:"/>
            <w:tag w:val="Friday:"/>
            <w:id w:val="656738117"/>
            <w:placeholder>
              <w:docPart w:val="85FC3A3526D4470694206AE2046CF70C"/>
            </w:placeholder>
            <w:temporary/>
            <w:showingPlcHdr/>
            <w15:appearance w15:val="hidden"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1427" w:type="dxa"/>
                <w:tcBorders>
                  <w:tl2br w:val="nil"/>
                  <w:tr2bl w:val="nil"/>
                </w:tcBorders>
                <w:shd w:val="clear" w:color="auto" w:fill="000000" w:themeFill="text1"/>
                <w:tcMar>
                  <w:left w:w="29" w:type="dxa"/>
                  <w:right w:w="29" w:type="dxa"/>
                </w:tcMar>
                <w:vAlign w:val="center"/>
              </w:tcPr>
              <w:p>
                <w:pPr>
                  <w:pStyle w:val="4"/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Friday</w:t>
                </w:r>
              </w:p>
            </w:tc>
          </w:sdtContent>
        </w:sdt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38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pStyle w:val="250"/>
              <w:rPr>
                <w:color w:val="C4BD97" w:themeColor="background2" w:themeShade="BF"/>
              </w:rPr>
            </w:pPr>
          </w:p>
        </w:tc>
        <w:tc>
          <w:tcPr>
            <w:tcW w:w="1604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  <w:tc>
          <w:tcPr>
            <w:tcW w:w="1427" w:type="dxa"/>
            <w:tcBorders>
              <w:tl2br w:val="nil"/>
              <w:tr2bl w:val="nil"/>
            </w:tcBorders>
            <w:shd w:val="clear" w:color="auto" w:fill="FFFFFF" w:themeFill="background1"/>
            <w:tcMar>
              <w:left w:w="29" w:type="dxa"/>
              <w:right w:w="29" w:type="dxa"/>
            </w:tcMar>
            <w:vAlign w:val="center"/>
          </w:tcPr>
          <w:p>
            <w:pPr>
              <w:pStyle w:val="250"/>
              <w:jc w:val="center"/>
            </w:pPr>
          </w:p>
        </w:tc>
      </w:tr>
    </w:tbl>
    <w:p>
      <w:pPr>
        <w:tabs>
          <w:tab w:val="left" w:pos="5544"/>
        </w:tabs>
      </w:pPr>
    </w:p>
    <w:sectPr>
      <w:footerReference r:id="rId3" w:type="default"/>
      <w:footnotePr>
        <w:numRestart w:val="eachPage"/>
      </w:footnotePr>
      <w:endnotePr>
        <w:numFmt w:val="decimal"/>
        <w:numStart w:val="0"/>
      </w:endnotePr>
      <w:pgSz w:w="15840" w:h="12240" w:orient="landscape"/>
      <w:pgMar w:top="1440" w:right="1440" w:bottom="1440" w:left="1440" w:header="720" w:footer="8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  <w:p>
    <w:pPr>
      <w:jc w:val="center"/>
    </w:pPr>
    <w:sdt>
      <w:sdtPr>
        <w:id w:val="1834949902"/>
        <w:docPartObj>
          <w:docPartGallery w:val="autotext"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6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6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5"/>
      <w:lvlText w:val="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54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53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5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6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5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F71092"/>
    <w:multiLevelType w:val="multilevel"/>
    <w:tmpl w:val="5DF71092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  <w:b w:val="0"/>
        <w:i w:val="0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oNotHyphenateCaps/>
  <w:drawingGridHorizontalSpacing w:val="100"/>
  <w:drawingGridVerticalSpacing w:val="0"/>
  <w:displayHorizontalDrawingGridEvery w:val="0"/>
  <w:displayVerticalDrawingGridEvery w:val="0"/>
  <w:doNotShadeFormData w:val="1"/>
  <w:noPunctuationKerning w:val="1"/>
  <w:characterSpacingControl w:val="doNotCompress"/>
  <w:footnotePr>
    <w:numRestart w:val="eachPage"/>
  </w:footnotePr>
  <w:endnotePr>
    <w:pos w:val="sectEnd"/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465"/>
    <w:rsid w:val="0001421C"/>
    <w:rsid w:val="00024310"/>
    <w:rsid w:val="000444B2"/>
    <w:rsid w:val="00065416"/>
    <w:rsid w:val="000A491F"/>
    <w:rsid w:val="000D0C12"/>
    <w:rsid w:val="000E154C"/>
    <w:rsid w:val="000F0EAF"/>
    <w:rsid w:val="000F3308"/>
    <w:rsid w:val="00122DFE"/>
    <w:rsid w:val="001509B3"/>
    <w:rsid w:val="00190A16"/>
    <w:rsid w:val="001A1A66"/>
    <w:rsid w:val="001C6491"/>
    <w:rsid w:val="001C6D75"/>
    <w:rsid w:val="001C7CC5"/>
    <w:rsid w:val="002202C1"/>
    <w:rsid w:val="0023361E"/>
    <w:rsid w:val="0025659A"/>
    <w:rsid w:val="0026082B"/>
    <w:rsid w:val="002642C8"/>
    <w:rsid w:val="00273896"/>
    <w:rsid w:val="00284972"/>
    <w:rsid w:val="002B2A15"/>
    <w:rsid w:val="002B5C70"/>
    <w:rsid w:val="002D2AEE"/>
    <w:rsid w:val="002F1562"/>
    <w:rsid w:val="0034428D"/>
    <w:rsid w:val="00356360"/>
    <w:rsid w:val="003A6982"/>
    <w:rsid w:val="003B295C"/>
    <w:rsid w:val="003B5907"/>
    <w:rsid w:val="003C24AB"/>
    <w:rsid w:val="003F155C"/>
    <w:rsid w:val="003F3F31"/>
    <w:rsid w:val="004169D3"/>
    <w:rsid w:val="00455C97"/>
    <w:rsid w:val="004D475E"/>
    <w:rsid w:val="004F21C8"/>
    <w:rsid w:val="004F27A2"/>
    <w:rsid w:val="004F655D"/>
    <w:rsid w:val="004F7D07"/>
    <w:rsid w:val="005136C7"/>
    <w:rsid w:val="005156F2"/>
    <w:rsid w:val="00534827"/>
    <w:rsid w:val="00556208"/>
    <w:rsid w:val="00565A79"/>
    <w:rsid w:val="00575AFD"/>
    <w:rsid w:val="0058681C"/>
    <w:rsid w:val="00593B5B"/>
    <w:rsid w:val="00596B42"/>
    <w:rsid w:val="00597FD9"/>
    <w:rsid w:val="005D7330"/>
    <w:rsid w:val="006114C6"/>
    <w:rsid w:val="00615C11"/>
    <w:rsid w:val="00616FAB"/>
    <w:rsid w:val="00655DC0"/>
    <w:rsid w:val="00656E99"/>
    <w:rsid w:val="00687447"/>
    <w:rsid w:val="006B30F5"/>
    <w:rsid w:val="006D7CC9"/>
    <w:rsid w:val="006E701F"/>
    <w:rsid w:val="006E7276"/>
    <w:rsid w:val="00747C03"/>
    <w:rsid w:val="00754B56"/>
    <w:rsid w:val="007643DD"/>
    <w:rsid w:val="0077363A"/>
    <w:rsid w:val="007816DB"/>
    <w:rsid w:val="007A4C07"/>
    <w:rsid w:val="007C274B"/>
    <w:rsid w:val="007D11F5"/>
    <w:rsid w:val="007E7D01"/>
    <w:rsid w:val="00802B12"/>
    <w:rsid w:val="008032AF"/>
    <w:rsid w:val="0082362D"/>
    <w:rsid w:val="0085019F"/>
    <w:rsid w:val="00853CCA"/>
    <w:rsid w:val="008A078F"/>
    <w:rsid w:val="008C62A2"/>
    <w:rsid w:val="008D1469"/>
    <w:rsid w:val="008E1C6F"/>
    <w:rsid w:val="008F159D"/>
    <w:rsid w:val="0090295D"/>
    <w:rsid w:val="00953298"/>
    <w:rsid w:val="009758F2"/>
    <w:rsid w:val="009819F6"/>
    <w:rsid w:val="009C328A"/>
    <w:rsid w:val="009D0465"/>
    <w:rsid w:val="009D74B2"/>
    <w:rsid w:val="00A30EC5"/>
    <w:rsid w:val="00A32550"/>
    <w:rsid w:val="00A7377D"/>
    <w:rsid w:val="00A77B8A"/>
    <w:rsid w:val="00AD078D"/>
    <w:rsid w:val="00AF0969"/>
    <w:rsid w:val="00AF11CE"/>
    <w:rsid w:val="00B01FF4"/>
    <w:rsid w:val="00B05F9B"/>
    <w:rsid w:val="00B15AF0"/>
    <w:rsid w:val="00B5551A"/>
    <w:rsid w:val="00B72870"/>
    <w:rsid w:val="00B81E86"/>
    <w:rsid w:val="00B9134B"/>
    <w:rsid w:val="00B91B5D"/>
    <w:rsid w:val="00BA312D"/>
    <w:rsid w:val="00BB4009"/>
    <w:rsid w:val="00BC4B85"/>
    <w:rsid w:val="00BC5E05"/>
    <w:rsid w:val="00C136D7"/>
    <w:rsid w:val="00C41E4F"/>
    <w:rsid w:val="00C57941"/>
    <w:rsid w:val="00CA10DC"/>
    <w:rsid w:val="00CB5A81"/>
    <w:rsid w:val="00D1004C"/>
    <w:rsid w:val="00D56834"/>
    <w:rsid w:val="00DA1819"/>
    <w:rsid w:val="00DA59E2"/>
    <w:rsid w:val="00DA5FD4"/>
    <w:rsid w:val="00DB1EA9"/>
    <w:rsid w:val="00DD18B9"/>
    <w:rsid w:val="00DD697E"/>
    <w:rsid w:val="00E13349"/>
    <w:rsid w:val="00E352B3"/>
    <w:rsid w:val="00E41974"/>
    <w:rsid w:val="00E45548"/>
    <w:rsid w:val="00E4782C"/>
    <w:rsid w:val="00E70F28"/>
    <w:rsid w:val="00E723DC"/>
    <w:rsid w:val="00E963F7"/>
    <w:rsid w:val="00EA7139"/>
    <w:rsid w:val="00EC0D3E"/>
    <w:rsid w:val="00EC1567"/>
    <w:rsid w:val="00EC7C5F"/>
    <w:rsid w:val="00EF3E04"/>
    <w:rsid w:val="00F01CA8"/>
    <w:rsid w:val="00F50CE4"/>
    <w:rsid w:val="00F54CEB"/>
    <w:rsid w:val="00F73A44"/>
    <w:rsid w:val="00F76F1D"/>
    <w:rsid w:val="00F85936"/>
    <w:rsid w:val="00FA73C6"/>
    <w:rsid w:val="00FA7769"/>
    <w:rsid w:val="00FA783E"/>
    <w:rsid w:val="00FB5196"/>
    <w:rsid w:val="00FE09D6"/>
    <w:rsid w:val="013F31D7"/>
    <w:rsid w:val="4C021DD1"/>
    <w:rsid w:val="78C2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uiPriority="39" w:name="toc 8"/>
    <w:lsdException w:qFormat="1" w:uiPriority="39" w:name="toc 9"/>
    <w:lsdException w:qFormat="1"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qFormat="1"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iPriority="10" w:name="Title"/>
    <w:lsdException w:qFormat="1" w:uiPriority="99" w:name="Closing"/>
    <w:lsdException w:qFormat="1" w:uiPriority="99" w:semiHidden="0" w:name="Signature"/>
    <w:lsdException w:uiPriority="1" w:name="Default Paragraph Font"/>
    <w:lsdException w:qFormat="1" w:uiPriority="99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qFormat="1" w:uiPriority="99" w:name="HTML Acronym"/>
    <w:lsdException w:qFormat="1"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qFormat="1" w:uiPriority="99" w:name="HTML Typewriter"/>
    <w:lsdException w:qFormat="1" w:uiPriority="99" w:name="HTML Variable"/>
    <w:lsdException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qFormat="1" w:uiPriority="99" w:name="Table Theme"/>
    <w:lsdException w:qFormat="1" w:unhideWhenUsed="0" w:uiPriority="99" w:name="Placeholder Text"/>
    <w:lsdException w:qFormat="1" w:uiPriority="60" w:name="Light Shading"/>
    <w:lsdException w:qFormat="1" w:uiPriority="61" w:name="Light List"/>
    <w:lsdException w:qFormat="1" w:uiPriority="62" w:name="Light Grid"/>
    <w:lsdException w:qFormat="1" w:uiPriority="63" w:name="Medium Shading 1"/>
    <w:lsdException w:qFormat="1" w:uiPriority="64" w:name="Medium Shading 2"/>
    <w:lsdException w:uiPriority="65" w:name="Medium List 1"/>
    <w:lsdException w:qFormat="1" w:uiPriority="66" w:name="Medium List 2"/>
    <w:lsdException w:qFormat="1" w:uiPriority="67" w:name="Medium Grid 1"/>
    <w:lsdException w:qFormat="1" w:uiPriority="68" w:name="Medium Grid 2"/>
    <w:lsdException w:qFormat="1" w:uiPriority="69" w:name="Medium Grid 3"/>
    <w:lsdException w:qFormat="1" w:uiPriority="70" w:name="Dark List"/>
    <w:lsdException w:qFormat="1" w:uiPriority="71" w:name="Colorful Shading"/>
    <w:lsdException w:qFormat="1" w:uiPriority="72" w:name="Colorful List"/>
    <w:lsdException w:qFormat="1" w:uiPriority="73" w:name="Colorful Grid"/>
    <w:lsdException w:qFormat="1" w:uiPriority="60" w:name="Light Shading Accent 1"/>
    <w:lsdException w:qFormat="1" w:uiPriority="61" w:name="Light List Accent 1"/>
    <w:lsdException w:qFormat="1" w:uiPriority="62" w:name="Light Grid Accent 1"/>
    <w:lsdException w:qFormat="1" w:uiPriority="63" w:name="Medium Shading 1 Accent 1"/>
    <w:lsdException w:qFormat="1" w:uiPriority="64" w:name="Medium Shading 2 Accent 1"/>
    <w:lsdException w:uiPriority="65" w:name="Medium List 1 Accent 1"/>
    <w:lsdException w:qFormat="1" w:uiPriority="66" w:name="Medium List 2 Accent 1"/>
    <w:lsdException w:qFormat="1" w:uiPriority="67" w:name="Medium Grid 1 Accent 1"/>
    <w:lsdException w:qFormat="1" w:uiPriority="68" w:name="Medium Grid 2 Accent 1"/>
    <w:lsdException w:qFormat="1" w:uiPriority="69" w:name="Medium Grid 3 Accent 1"/>
    <w:lsdException w:qFormat="1" w:uiPriority="70" w:name="Dark List Accent 1"/>
    <w:lsdException w:qFormat="1" w:uiPriority="71" w:name="Colorful Shading Accent 1"/>
    <w:lsdException w:qFormat="1" w:uiPriority="72" w:name="Colorful List Accent 1"/>
    <w:lsdException w:qFormat="1" w:uiPriority="73" w:name="Colorful Grid Accent 1"/>
    <w:lsdException w:qFormat="1" w:uiPriority="60" w:name="Light Shading Accent 2"/>
    <w:lsdException w:qFormat="1" w:uiPriority="61" w:name="Light List Accent 2"/>
    <w:lsdException w:qFormat="1" w:uiPriority="62" w:name="Light Grid Accent 2"/>
    <w:lsdException w:qFormat="1" w:uiPriority="63" w:name="Medium Shading 1 Accent 2"/>
    <w:lsdException w:qFormat="1" w:uiPriority="64" w:name="Medium Shading 2 Accent 2"/>
    <w:lsdException w:qFormat="1" w:uiPriority="65" w:name="Medium List 1 Accent 2"/>
    <w:lsdException w:qFormat="1" w:uiPriority="66" w:name="Medium List 2 Accent 2"/>
    <w:lsdException w:qFormat="1" w:uiPriority="67" w:name="Medium Grid 1 Accent 2"/>
    <w:lsdException w:qFormat="1" w:uiPriority="68" w:name="Medium Grid 2 Accent 2"/>
    <w:lsdException w:qFormat="1" w:uiPriority="69" w:name="Medium Grid 3 Accent 2"/>
    <w:lsdException w:qFormat="1" w:uiPriority="70" w:name="Dark List Accent 2"/>
    <w:lsdException w:qFormat="1" w:uiPriority="71" w:name="Colorful Shading Accent 2"/>
    <w:lsdException w:qFormat="1" w:uiPriority="72" w:name="Colorful List Accent 2"/>
    <w:lsdException w:qFormat="1" w:uiPriority="73" w:name="Colorful Grid Accent 2"/>
    <w:lsdException w:qFormat="1" w:uiPriority="60" w:name="Light Shading Accent 3"/>
    <w:lsdException w:uiPriority="61" w:name="Light List Accent 3"/>
    <w:lsdException w:qFormat="1" w:uiPriority="62" w:name="Light Grid Accent 3"/>
    <w:lsdException w:qFormat="1" w:uiPriority="63" w:name="Medium Shading 1 Accent 3"/>
    <w:lsdException w:uiPriority="64" w:name="Medium Shading 2 Accent 3"/>
    <w:lsdException w:qFormat="1" w:uiPriority="65" w:name="Medium List 1 Accent 3"/>
    <w:lsdException w:qFormat="1" w:uiPriority="66" w:name="Medium List 2 Accent 3"/>
    <w:lsdException w:qFormat="1" w:uiPriority="67" w:name="Medium Grid 1 Accent 3"/>
    <w:lsdException w:qFormat="1" w:uiPriority="68" w:name="Medium Grid 2 Accent 3"/>
    <w:lsdException w:qFormat="1" w:uiPriority="69" w:name="Medium Grid 3 Accent 3"/>
    <w:lsdException w:qFormat="1" w:uiPriority="70" w:name="Dark List Accent 3"/>
    <w:lsdException w:qFormat="1" w:uiPriority="71" w:name="Colorful Shading Accent 3"/>
    <w:lsdException w:qFormat="1" w:uiPriority="72" w:name="Colorful List Accent 3"/>
    <w:lsdException w:qFormat="1" w:uiPriority="73" w:name="Colorful Grid Accent 3"/>
    <w:lsdException w:uiPriority="60" w:name="Light Shading Accent 4"/>
    <w:lsdException w:qFormat="1" w:uiPriority="61" w:name="Light List Accent 4"/>
    <w:lsdException w:qFormat="1" w:uiPriority="62" w:name="Light Grid Accent 4"/>
    <w:lsdException w:qFormat="1" w:uiPriority="63" w:name="Medium Shading 1 Accent 4"/>
    <w:lsdException w:qFormat="1" w:uiPriority="64" w:name="Medium Shading 2 Accent 4"/>
    <w:lsdException w:qFormat="1" w:uiPriority="65" w:name="Medium List 1 Accent 4"/>
    <w:lsdException w:qFormat="1" w:uiPriority="66" w:name="Medium List 2 Accent 4"/>
    <w:lsdException w:qFormat="1" w:uiPriority="67" w:name="Medium Grid 1 Accent 4"/>
    <w:lsdException w:qFormat="1" w:uiPriority="68" w:name="Medium Grid 2 Accent 4"/>
    <w:lsdException w:qFormat="1" w:uiPriority="69" w:name="Medium Grid 3 Accent 4"/>
    <w:lsdException w:qFormat="1" w:uiPriority="70" w:name="Dark List Accent 4"/>
    <w:lsdException w:qFormat="1" w:uiPriority="71" w:name="Colorful Shading Accent 4"/>
    <w:lsdException w:qFormat="1" w:uiPriority="72" w:name="Colorful List Accent 4"/>
    <w:lsdException w:qFormat="1" w:uiPriority="73" w:name="Colorful Grid Accent 4"/>
    <w:lsdException w:qFormat="1" w:uiPriority="60" w:name="Light Shading Accent 5"/>
    <w:lsdException w:qFormat="1" w:uiPriority="61" w:name="Light List Accent 5"/>
    <w:lsdException w:qFormat="1" w:uiPriority="62" w:name="Light Grid Accent 5"/>
    <w:lsdException w:qFormat="1" w:uiPriority="63" w:name="Medium Shading 1 Accent 5"/>
    <w:lsdException w:qFormat="1" w:uiPriority="64" w:name="Medium Shading 2 Accent 5"/>
    <w:lsdException w:qFormat="1" w:uiPriority="65" w:name="Medium List 1 Accent 5"/>
    <w:lsdException w:qFormat="1" w:uiPriority="66" w:name="Medium List 2 Accent 5"/>
    <w:lsdException w:qFormat="1" w:uiPriority="67" w:name="Medium Grid 1 Accent 5"/>
    <w:lsdException w:uiPriority="68" w:name="Medium Grid 2 Accent 5"/>
    <w:lsdException w:qFormat="1" w:uiPriority="69" w:name="Medium Grid 3 Accent 5"/>
    <w:lsdException w:qFormat="1" w:uiPriority="70" w:name="Dark List Accent 5"/>
    <w:lsdException w:qFormat="1" w:uiPriority="71" w:name="Colorful Shading Accent 5"/>
    <w:lsdException w:qFormat="1" w:uiPriority="72" w:name="Colorful List Accent 5"/>
    <w:lsdException w:qFormat="1" w:uiPriority="73" w:name="Colorful Grid Accent 5"/>
    <w:lsdException w:qFormat="1" w:uiPriority="60" w:name="Light Shading Accent 6"/>
    <w:lsdException w:qFormat="1" w:uiPriority="61" w:name="Light List Accent 6"/>
    <w:lsdException w:qFormat="1" w:uiPriority="62" w:name="Light Grid Accent 6"/>
    <w:lsdException w:qFormat="1" w:uiPriority="63" w:name="Medium Shading 1 Accent 6"/>
    <w:lsdException w:qFormat="1" w:uiPriority="64" w:name="Medium Shading 2 Accent 6"/>
    <w:lsdException w:qFormat="1" w:uiPriority="65" w:name="Medium List 1 Accent 6"/>
    <w:lsdException w:qFormat="1" w:uiPriority="66" w:name="Medium List 2 Accent 6"/>
    <w:lsdException w:qFormat="1" w:uiPriority="67" w:name="Medium Grid 1 Accent 6"/>
    <w:lsdException w:qFormat="1" w:uiPriority="68" w:name="Medium Grid 2 Accent 6"/>
    <w:lsdException w:qFormat="1" w:uiPriority="69" w:name="Medium Grid 3 Accent 6"/>
    <w:lsdException w:qFormat="1" w:uiPriority="70" w:name="Dark List Accent 6"/>
    <w:lsdException w:qFormat="1" w:uiPriority="71" w:name="Colorful Shading Accent 6"/>
    <w:lsdException w:qFormat="1" w:uiPriority="72" w:name="Colorful List Accent 6"/>
    <w:lsdException w:qFormat="1" w:uiPriority="73" w:name="Colorful Grid Accent 6"/>
  </w:latentStyles>
  <w:style w:type="paragraph" w:default="1" w:styleId="1">
    <w:name w:val="Normal"/>
    <w:qFormat/>
    <w:uiPriority w:val="0"/>
    <w:pPr>
      <w:spacing w:before="80" w:after="80"/>
    </w:pPr>
    <w:rPr>
      <w:rFonts w:eastAsia="Times New Roman" w:cs="Times New Roman" w:asciiTheme="minorHAnsi" w:hAnsiTheme="minorHAns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48"/>
    <w:qFormat/>
    <w:uiPriority w:val="9"/>
    <w:pPr>
      <w:outlineLvl w:val="0"/>
    </w:pPr>
    <w:rPr>
      <w:rFonts w:asciiTheme="majorHAnsi" w:hAnsiTheme="majorHAnsi"/>
      <w:color w:val="376092" w:themeColor="accent1" w:themeShade="BF"/>
      <w:sz w:val="36"/>
      <w:szCs w:val="28"/>
    </w:rPr>
  </w:style>
  <w:style w:type="paragraph" w:styleId="3">
    <w:name w:val="heading 2"/>
    <w:basedOn w:val="2"/>
    <w:next w:val="1"/>
    <w:link w:val="246"/>
    <w:unhideWhenUsed/>
    <w:qFormat/>
    <w:uiPriority w:val="9"/>
    <w:pPr>
      <w:spacing w:after="320"/>
      <w:outlineLvl w:val="1"/>
    </w:pPr>
    <w:rPr>
      <w:rFonts w:asciiTheme="minorHAnsi" w:hAnsiTheme="minorHAnsi"/>
      <w:sz w:val="24"/>
    </w:rPr>
  </w:style>
  <w:style w:type="paragraph" w:styleId="4">
    <w:name w:val="heading 3"/>
    <w:basedOn w:val="1"/>
    <w:next w:val="1"/>
    <w:link w:val="249"/>
    <w:unhideWhenUsed/>
    <w:qFormat/>
    <w:uiPriority w:val="9"/>
    <w:pPr>
      <w:jc w:val="center"/>
      <w:outlineLvl w:val="2"/>
    </w:pPr>
    <w:rPr>
      <w:rFonts w:asciiTheme="majorHAnsi" w:hAnsiTheme="majorHAnsi"/>
      <w:color w:val="376092" w:themeColor="accent1" w:themeShade="BF"/>
      <w:sz w:val="23"/>
    </w:rPr>
  </w:style>
  <w:style w:type="paragraph" w:styleId="5">
    <w:name w:val="heading 4"/>
    <w:basedOn w:val="1"/>
    <w:next w:val="1"/>
    <w:link w:val="32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5"/>
    <w:basedOn w:val="1"/>
    <w:next w:val="1"/>
    <w:link w:val="323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paragraph" w:styleId="7">
    <w:name w:val="heading 6"/>
    <w:basedOn w:val="1"/>
    <w:next w:val="1"/>
    <w:link w:val="324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7"/>
    <w:basedOn w:val="1"/>
    <w:next w:val="1"/>
    <w:link w:val="325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8"/>
    <w:basedOn w:val="1"/>
    <w:next w:val="1"/>
    <w:link w:val="326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27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6">
    <w:name w:val="Default Paragraph Font"/>
    <w:semiHidden/>
    <w:unhideWhenUsed/>
    <w:uiPriority w:val="1"/>
  </w:style>
  <w:style w:type="table" w:default="1" w:styleId="10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54"/>
    <w:semiHidden/>
    <w:unhideWhenUsed/>
    <w:uiPriority w:val="99"/>
    <w:pPr>
      <w:spacing w:before="0" w:after="0"/>
    </w:pPr>
    <w:rPr>
      <w:rFonts w:ascii="Segoe UI" w:hAnsi="Segoe UI" w:cs="Segoe UI"/>
      <w:szCs w:val="18"/>
    </w:rPr>
  </w:style>
  <w:style w:type="paragraph" w:styleId="12">
    <w:name w:val="Block Text"/>
    <w:basedOn w:val="1"/>
    <w:semiHidden/>
    <w:unhideWhenUsed/>
    <w:qFormat/>
    <w:uiPriority w:val="99"/>
    <w:pPr>
      <w:pBdr>
        <w:top w:val="single" w:color="366091" w:themeColor="accent1" w:themeShade="BF" w:sz="2" w:space="10"/>
        <w:left w:val="single" w:color="366091" w:themeColor="accent1" w:themeShade="BF" w:sz="2" w:space="10"/>
        <w:bottom w:val="single" w:color="366091" w:themeColor="accent1" w:themeShade="BF" w:sz="2" w:space="10"/>
        <w:right w:val="single" w:color="366091" w:themeColor="accent1" w:themeShade="BF" w:sz="2" w:space="10"/>
      </w:pBdr>
      <w:ind w:left="1152" w:right="1152"/>
    </w:pPr>
    <w:rPr>
      <w:rFonts w:eastAsiaTheme="minorEastAsia" w:cstheme="minorBidi"/>
      <w:i/>
      <w:iCs/>
      <w:color w:val="376092" w:themeColor="accent1" w:themeShade="BF"/>
    </w:rPr>
  </w:style>
  <w:style w:type="paragraph" w:styleId="13">
    <w:name w:val="Body Text"/>
    <w:basedOn w:val="1"/>
    <w:link w:val="256"/>
    <w:semiHidden/>
    <w:unhideWhenUsed/>
    <w:qFormat/>
    <w:uiPriority w:val="99"/>
    <w:pPr>
      <w:spacing w:after="120"/>
    </w:pPr>
  </w:style>
  <w:style w:type="paragraph" w:styleId="14">
    <w:name w:val="Body Text 2"/>
    <w:basedOn w:val="1"/>
    <w:link w:val="257"/>
    <w:semiHidden/>
    <w:unhideWhenUsed/>
    <w:uiPriority w:val="99"/>
    <w:pPr>
      <w:spacing w:after="120" w:line="480" w:lineRule="auto"/>
    </w:pPr>
  </w:style>
  <w:style w:type="paragraph" w:styleId="15">
    <w:name w:val="Body Text 3"/>
    <w:basedOn w:val="1"/>
    <w:link w:val="258"/>
    <w:semiHidden/>
    <w:unhideWhenUsed/>
    <w:qFormat/>
    <w:uiPriority w:val="99"/>
    <w:pPr>
      <w:spacing w:after="120"/>
    </w:pPr>
    <w:rPr>
      <w:szCs w:val="16"/>
    </w:rPr>
  </w:style>
  <w:style w:type="paragraph" w:styleId="16">
    <w:name w:val="Body Text First Indent"/>
    <w:basedOn w:val="13"/>
    <w:link w:val="259"/>
    <w:semiHidden/>
    <w:unhideWhenUsed/>
    <w:qFormat/>
    <w:uiPriority w:val="99"/>
    <w:pPr>
      <w:spacing w:after="80"/>
      <w:ind w:firstLine="360"/>
    </w:pPr>
  </w:style>
  <w:style w:type="paragraph" w:styleId="17">
    <w:name w:val="Body Text Indent"/>
    <w:basedOn w:val="1"/>
    <w:link w:val="260"/>
    <w:semiHidden/>
    <w:unhideWhenUsed/>
    <w:qFormat/>
    <w:uiPriority w:val="99"/>
    <w:pPr>
      <w:spacing w:after="120"/>
      <w:ind w:left="283"/>
    </w:pPr>
  </w:style>
  <w:style w:type="paragraph" w:styleId="18">
    <w:name w:val="Body Text First Indent 2"/>
    <w:basedOn w:val="17"/>
    <w:link w:val="261"/>
    <w:semiHidden/>
    <w:unhideWhenUsed/>
    <w:qFormat/>
    <w:uiPriority w:val="99"/>
    <w:pPr>
      <w:spacing w:after="80"/>
      <w:ind w:left="360" w:firstLine="360"/>
    </w:pPr>
  </w:style>
  <w:style w:type="paragraph" w:styleId="19">
    <w:name w:val="Body Text Indent 2"/>
    <w:basedOn w:val="1"/>
    <w:link w:val="262"/>
    <w:semiHidden/>
    <w:unhideWhenUsed/>
    <w:qFormat/>
    <w:uiPriority w:val="99"/>
    <w:pPr>
      <w:spacing w:after="120" w:line="480" w:lineRule="auto"/>
      <w:ind w:left="283"/>
    </w:pPr>
  </w:style>
  <w:style w:type="paragraph" w:styleId="20">
    <w:name w:val="Body Text Indent 3"/>
    <w:basedOn w:val="1"/>
    <w:link w:val="263"/>
    <w:semiHidden/>
    <w:unhideWhenUsed/>
    <w:qFormat/>
    <w:uiPriority w:val="99"/>
    <w:pPr>
      <w:spacing w:after="120"/>
      <w:ind w:left="283"/>
    </w:pPr>
    <w:rPr>
      <w:szCs w:val="16"/>
    </w:rPr>
  </w:style>
  <w:style w:type="paragraph" w:styleId="21">
    <w:name w:val="caption"/>
    <w:basedOn w:val="1"/>
    <w:next w:val="1"/>
    <w:semiHidden/>
    <w:unhideWhenUsed/>
    <w:qFormat/>
    <w:uiPriority w:val="35"/>
    <w:pPr>
      <w:spacing w:before="0" w:after="200"/>
    </w:pPr>
    <w:rPr>
      <w:i/>
      <w:iCs/>
      <w:color w:val="1F497D" w:themeColor="text2"/>
      <w:szCs w:val="18"/>
      <w14:textFill>
        <w14:solidFill>
          <w14:schemeClr w14:val="tx2"/>
        </w14:solidFill>
      </w14:textFill>
    </w:rPr>
  </w:style>
  <w:style w:type="paragraph" w:styleId="22">
    <w:name w:val="Closing"/>
    <w:basedOn w:val="1"/>
    <w:link w:val="264"/>
    <w:semiHidden/>
    <w:unhideWhenUsed/>
    <w:qFormat/>
    <w:uiPriority w:val="99"/>
    <w:pPr>
      <w:spacing w:before="0" w:after="0"/>
      <w:ind w:left="4252"/>
    </w:pPr>
  </w:style>
  <w:style w:type="paragraph" w:styleId="23">
    <w:name w:val="annotation text"/>
    <w:basedOn w:val="1"/>
    <w:link w:val="265"/>
    <w:semiHidden/>
    <w:unhideWhenUsed/>
    <w:qFormat/>
    <w:uiPriority w:val="99"/>
    <w:rPr>
      <w:szCs w:val="20"/>
    </w:rPr>
  </w:style>
  <w:style w:type="paragraph" w:styleId="24">
    <w:name w:val="annotation subject"/>
    <w:basedOn w:val="23"/>
    <w:next w:val="23"/>
    <w:link w:val="266"/>
    <w:semiHidden/>
    <w:unhideWhenUsed/>
    <w:qFormat/>
    <w:uiPriority w:val="99"/>
    <w:rPr>
      <w:b/>
      <w:bCs/>
    </w:rPr>
  </w:style>
  <w:style w:type="paragraph" w:styleId="25">
    <w:name w:val="Date"/>
    <w:basedOn w:val="1"/>
    <w:next w:val="1"/>
    <w:link w:val="267"/>
    <w:semiHidden/>
    <w:unhideWhenUsed/>
    <w:qFormat/>
    <w:uiPriority w:val="99"/>
  </w:style>
  <w:style w:type="paragraph" w:styleId="26">
    <w:name w:val="Document Map"/>
    <w:basedOn w:val="1"/>
    <w:link w:val="268"/>
    <w:semiHidden/>
    <w:unhideWhenUsed/>
    <w:qFormat/>
    <w:uiPriority w:val="99"/>
    <w:pPr>
      <w:spacing w:before="0" w:after="0"/>
    </w:pPr>
    <w:rPr>
      <w:rFonts w:ascii="Segoe UI" w:hAnsi="Segoe UI" w:cs="Segoe UI"/>
      <w:szCs w:val="16"/>
    </w:rPr>
  </w:style>
  <w:style w:type="paragraph" w:styleId="27">
    <w:name w:val="E-mail Signature"/>
    <w:basedOn w:val="1"/>
    <w:link w:val="269"/>
    <w:semiHidden/>
    <w:unhideWhenUsed/>
    <w:qFormat/>
    <w:uiPriority w:val="99"/>
    <w:pPr>
      <w:spacing w:before="0" w:after="0"/>
    </w:pPr>
  </w:style>
  <w:style w:type="paragraph" w:styleId="28">
    <w:name w:val="endnote text"/>
    <w:basedOn w:val="1"/>
    <w:link w:val="270"/>
    <w:semiHidden/>
    <w:unhideWhenUsed/>
    <w:qFormat/>
    <w:uiPriority w:val="99"/>
    <w:pPr>
      <w:spacing w:before="0" w:after="0"/>
    </w:pPr>
    <w:rPr>
      <w:szCs w:val="20"/>
    </w:rPr>
  </w:style>
  <w:style w:type="paragraph" w:styleId="29">
    <w:name w:val="envelope address"/>
    <w:basedOn w:val="1"/>
    <w:semiHidden/>
    <w:unhideWhenUsed/>
    <w:qFormat/>
    <w:uiPriority w:val="99"/>
    <w:pPr>
      <w:framePr w:w="7920" w:h="1980" w:hRule="exact" w:hSpace="180" w:wrap="around" w:vAnchor="margin" w:hAnchor="page" w:xAlign="center" w:yAlign="bottom"/>
      <w:spacing w:before="0"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0">
    <w:name w:val="envelope return"/>
    <w:basedOn w:val="1"/>
    <w:semiHidden/>
    <w:unhideWhenUsed/>
    <w:qFormat/>
    <w:uiPriority w:val="99"/>
    <w:pPr>
      <w:spacing w:before="0" w:after="0"/>
    </w:pPr>
    <w:rPr>
      <w:rFonts w:asciiTheme="majorHAnsi" w:hAnsiTheme="majorHAnsi" w:eastAsiaTheme="majorEastAsia" w:cstheme="majorBidi"/>
      <w:szCs w:val="20"/>
    </w:rPr>
  </w:style>
  <w:style w:type="paragraph" w:styleId="31">
    <w:name w:val="footer"/>
    <w:basedOn w:val="1"/>
    <w:link w:val="252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2">
    <w:name w:val="footnote text"/>
    <w:basedOn w:val="1"/>
    <w:link w:val="271"/>
    <w:semiHidden/>
    <w:unhideWhenUsed/>
    <w:qFormat/>
    <w:uiPriority w:val="99"/>
    <w:pPr>
      <w:spacing w:before="0" w:after="0"/>
    </w:pPr>
    <w:rPr>
      <w:szCs w:val="20"/>
    </w:rPr>
  </w:style>
  <w:style w:type="paragraph" w:styleId="33">
    <w:name w:val="header"/>
    <w:basedOn w:val="1"/>
    <w:link w:val="251"/>
    <w:unhideWhenUsed/>
    <w:qFormat/>
    <w:uiPriority w:val="99"/>
    <w:pPr>
      <w:tabs>
        <w:tab w:val="center" w:pos="4513"/>
        <w:tab w:val="right" w:pos="9026"/>
      </w:tabs>
      <w:spacing w:before="0" w:after="0"/>
    </w:pPr>
  </w:style>
  <w:style w:type="paragraph" w:styleId="34">
    <w:name w:val="HTML Address"/>
    <w:basedOn w:val="1"/>
    <w:link w:val="328"/>
    <w:semiHidden/>
    <w:unhideWhenUsed/>
    <w:qFormat/>
    <w:uiPriority w:val="99"/>
    <w:pPr>
      <w:spacing w:before="0" w:after="0"/>
    </w:pPr>
    <w:rPr>
      <w:i/>
      <w:iCs/>
    </w:rPr>
  </w:style>
  <w:style w:type="paragraph" w:styleId="35">
    <w:name w:val="HTML Preformatted"/>
    <w:basedOn w:val="1"/>
    <w:link w:val="329"/>
    <w:semiHidden/>
    <w:unhideWhenUsed/>
    <w:qFormat/>
    <w:uiPriority w:val="99"/>
    <w:pPr>
      <w:spacing w:before="0" w:after="0"/>
    </w:pPr>
    <w:rPr>
      <w:rFonts w:ascii="Consolas" w:hAnsi="Consolas"/>
      <w:szCs w:val="20"/>
    </w:rPr>
  </w:style>
  <w:style w:type="paragraph" w:styleId="36">
    <w:name w:val="index 1"/>
    <w:basedOn w:val="1"/>
    <w:next w:val="1"/>
    <w:semiHidden/>
    <w:unhideWhenUsed/>
    <w:qFormat/>
    <w:uiPriority w:val="99"/>
    <w:pPr>
      <w:spacing w:before="0" w:after="0"/>
      <w:ind w:left="220" w:hanging="220"/>
    </w:pPr>
  </w:style>
  <w:style w:type="paragraph" w:styleId="37">
    <w:name w:val="index 2"/>
    <w:basedOn w:val="1"/>
    <w:next w:val="1"/>
    <w:semiHidden/>
    <w:unhideWhenUsed/>
    <w:qFormat/>
    <w:uiPriority w:val="99"/>
    <w:pPr>
      <w:spacing w:before="0" w:after="0"/>
      <w:ind w:left="440" w:hanging="220"/>
    </w:pPr>
  </w:style>
  <w:style w:type="paragraph" w:styleId="38">
    <w:name w:val="index 3"/>
    <w:basedOn w:val="1"/>
    <w:next w:val="1"/>
    <w:semiHidden/>
    <w:unhideWhenUsed/>
    <w:qFormat/>
    <w:uiPriority w:val="99"/>
    <w:pPr>
      <w:spacing w:before="0" w:after="0"/>
      <w:ind w:left="660" w:hanging="220"/>
    </w:pPr>
  </w:style>
  <w:style w:type="paragraph" w:styleId="39">
    <w:name w:val="index 4"/>
    <w:basedOn w:val="1"/>
    <w:next w:val="1"/>
    <w:semiHidden/>
    <w:unhideWhenUsed/>
    <w:qFormat/>
    <w:uiPriority w:val="99"/>
    <w:pPr>
      <w:spacing w:before="0" w:after="0"/>
      <w:ind w:left="880" w:hanging="220"/>
    </w:pPr>
  </w:style>
  <w:style w:type="paragraph" w:styleId="40">
    <w:name w:val="index 5"/>
    <w:basedOn w:val="1"/>
    <w:next w:val="1"/>
    <w:semiHidden/>
    <w:unhideWhenUsed/>
    <w:qFormat/>
    <w:uiPriority w:val="99"/>
    <w:pPr>
      <w:spacing w:before="0" w:after="0"/>
      <w:ind w:left="1100" w:hanging="220"/>
    </w:pPr>
  </w:style>
  <w:style w:type="paragraph" w:styleId="41">
    <w:name w:val="index 6"/>
    <w:basedOn w:val="1"/>
    <w:next w:val="1"/>
    <w:semiHidden/>
    <w:unhideWhenUsed/>
    <w:qFormat/>
    <w:uiPriority w:val="99"/>
    <w:pPr>
      <w:spacing w:before="0" w:after="0"/>
      <w:ind w:left="1320" w:hanging="220"/>
    </w:pPr>
  </w:style>
  <w:style w:type="paragraph" w:styleId="42">
    <w:name w:val="index 7"/>
    <w:basedOn w:val="1"/>
    <w:next w:val="1"/>
    <w:semiHidden/>
    <w:unhideWhenUsed/>
    <w:qFormat/>
    <w:uiPriority w:val="99"/>
    <w:pPr>
      <w:spacing w:before="0" w:after="0"/>
      <w:ind w:left="1540" w:hanging="220"/>
    </w:pPr>
  </w:style>
  <w:style w:type="paragraph" w:styleId="43">
    <w:name w:val="index 8"/>
    <w:basedOn w:val="1"/>
    <w:next w:val="1"/>
    <w:semiHidden/>
    <w:unhideWhenUsed/>
    <w:qFormat/>
    <w:uiPriority w:val="99"/>
    <w:pPr>
      <w:spacing w:before="0" w:after="0"/>
      <w:ind w:left="1760" w:hanging="220"/>
    </w:pPr>
  </w:style>
  <w:style w:type="paragraph" w:styleId="44">
    <w:name w:val="index 9"/>
    <w:basedOn w:val="1"/>
    <w:next w:val="1"/>
    <w:semiHidden/>
    <w:unhideWhenUsed/>
    <w:qFormat/>
    <w:uiPriority w:val="99"/>
    <w:pPr>
      <w:spacing w:before="0" w:after="0"/>
      <w:ind w:left="1980" w:hanging="220"/>
    </w:pPr>
  </w:style>
  <w:style w:type="paragraph" w:styleId="45">
    <w:name w:val="index heading"/>
    <w:basedOn w:val="1"/>
    <w:next w:val="36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46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47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48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49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50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51">
    <w:name w:val="List Bullet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52">
    <w:name w:val="List Bullet 2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3">
    <w:name w:val="List Bullet 3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54">
    <w:name w:val="List Bullet 4"/>
    <w:basedOn w:val="1"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55">
    <w:name w:val="List Bullet 5"/>
    <w:basedOn w:val="1"/>
    <w:semiHidden/>
    <w:unhideWhenUsed/>
    <w:qFormat/>
    <w:uiPriority w:val="99"/>
    <w:pPr>
      <w:numPr>
        <w:ilvl w:val="0"/>
        <w:numId w:val="5"/>
      </w:numPr>
      <w:contextualSpacing/>
    </w:pPr>
  </w:style>
  <w:style w:type="paragraph" w:styleId="56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57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58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59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0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1">
    <w:name w:val="List Number"/>
    <w:basedOn w:val="1"/>
    <w:semiHidden/>
    <w:unhideWhenUsed/>
    <w:qFormat/>
    <w:uiPriority w:val="99"/>
    <w:pPr>
      <w:numPr>
        <w:ilvl w:val="0"/>
        <w:numId w:val="6"/>
      </w:numPr>
      <w:contextualSpacing/>
    </w:pPr>
  </w:style>
  <w:style w:type="paragraph" w:styleId="62">
    <w:name w:val="List Number 2"/>
    <w:basedOn w:val="1"/>
    <w:semiHidden/>
    <w:unhideWhenUsed/>
    <w:qFormat/>
    <w:uiPriority w:val="99"/>
    <w:pPr>
      <w:numPr>
        <w:ilvl w:val="0"/>
        <w:numId w:val="7"/>
      </w:numPr>
      <w:contextualSpacing/>
    </w:pPr>
  </w:style>
  <w:style w:type="paragraph" w:styleId="63">
    <w:name w:val="List Number 3"/>
    <w:basedOn w:val="1"/>
    <w:semiHidden/>
    <w:unhideWhenUsed/>
    <w:qFormat/>
    <w:uiPriority w:val="99"/>
    <w:pPr>
      <w:numPr>
        <w:ilvl w:val="0"/>
        <w:numId w:val="8"/>
      </w:numPr>
      <w:contextualSpacing/>
    </w:pPr>
  </w:style>
  <w:style w:type="paragraph" w:styleId="64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macro"/>
    <w:link w:val="37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 w:eastAsia="Times New Roman" w:cs="Times New Roman"/>
      <w:sz w:val="22"/>
      <w:szCs w:val="20"/>
      <w:lang w:val="en-US" w:eastAsia="en-US" w:bidi="ar-SA"/>
    </w:rPr>
  </w:style>
  <w:style w:type="paragraph" w:styleId="67">
    <w:name w:val="Message Header"/>
    <w:basedOn w:val="1"/>
    <w:link w:val="38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68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paragraph" w:styleId="69">
    <w:name w:val="Normal Indent"/>
    <w:basedOn w:val="1"/>
    <w:semiHidden/>
    <w:unhideWhenUsed/>
    <w:qFormat/>
    <w:uiPriority w:val="99"/>
    <w:pPr>
      <w:ind w:left="720"/>
    </w:pPr>
  </w:style>
  <w:style w:type="paragraph" w:styleId="70">
    <w:name w:val="Note Heading"/>
    <w:basedOn w:val="1"/>
    <w:next w:val="1"/>
    <w:link w:val="382"/>
    <w:semiHidden/>
    <w:unhideWhenUsed/>
    <w:qFormat/>
    <w:uiPriority w:val="99"/>
    <w:pPr>
      <w:spacing w:before="0" w:after="0"/>
    </w:pPr>
  </w:style>
  <w:style w:type="paragraph" w:styleId="71">
    <w:name w:val="Plain Text"/>
    <w:basedOn w:val="1"/>
    <w:link w:val="388"/>
    <w:semiHidden/>
    <w:unhideWhenUsed/>
    <w:qFormat/>
    <w:uiPriority w:val="99"/>
    <w:pPr>
      <w:spacing w:before="0" w:after="0"/>
    </w:pPr>
    <w:rPr>
      <w:rFonts w:ascii="Consolas" w:hAnsi="Consolas"/>
      <w:szCs w:val="21"/>
    </w:rPr>
  </w:style>
  <w:style w:type="paragraph" w:styleId="72">
    <w:name w:val="Salutation"/>
    <w:basedOn w:val="1"/>
    <w:next w:val="1"/>
    <w:link w:val="389"/>
    <w:semiHidden/>
    <w:unhideWhenUsed/>
    <w:qFormat/>
    <w:uiPriority w:val="99"/>
  </w:style>
  <w:style w:type="paragraph" w:styleId="73">
    <w:name w:val="Signature"/>
    <w:basedOn w:val="1"/>
    <w:link w:val="247"/>
    <w:unhideWhenUsed/>
    <w:qFormat/>
    <w:uiPriority w:val="99"/>
    <w:pPr>
      <w:pBdr>
        <w:top w:val="single" w:color="A6A6A6" w:sz="4" w:space="1"/>
      </w:pBdr>
      <w:spacing w:before="400" w:line="240" w:lineRule="atLeast"/>
    </w:pPr>
  </w:style>
  <w:style w:type="paragraph" w:styleId="74">
    <w:name w:val="table of authorities"/>
    <w:basedOn w:val="1"/>
    <w:next w:val="1"/>
    <w:semiHidden/>
    <w:unhideWhenUsed/>
    <w:qFormat/>
    <w:uiPriority w:val="99"/>
    <w:pPr>
      <w:spacing w:after="0"/>
      <w:ind w:left="220" w:hanging="220"/>
    </w:pPr>
  </w:style>
  <w:style w:type="paragraph" w:styleId="75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6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77">
    <w:name w:val="toc 1"/>
    <w:basedOn w:val="1"/>
    <w:next w:val="1"/>
    <w:semiHidden/>
    <w:unhideWhenUsed/>
    <w:uiPriority w:val="39"/>
    <w:pPr>
      <w:spacing w:after="100"/>
    </w:pPr>
  </w:style>
  <w:style w:type="paragraph" w:styleId="78">
    <w:name w:val="toc 2"/>
    <w:basedOn w:val="1"/>
    <w:next w:val="1"/>
    <w:semiHidden/>
    <w:unhideWhenUsed/>
    <w:qFormat/>
    <w:uiPriority w:val="39"/>
    <w:pPr>
      <w:spacing w:after="100"/>
      <w:ind w:left="220"/>
    </w:pPr>
  </w:style>
  <w:style w:type="paragraph" w:styleId="79">
    <w:name w:val="toc 3"/>
    <w:basedOn w:val="1"/>
    <w:next w:val="1"/>
    <w:semiHidden/>
    <w:unhideWhenUsed/>
    <w:qFormat/>
    <w:uiPriority w:val="39"/>
    <w:pPr>
      <w:spacing w:after="100"/>
      <w:ind w:left="440"/>
    </w:pPr>
  </w:style>
  <w:style w:type="paragraph" w:styleId="80">
    <w:name w:val="toc 4"/>
    <w:basedOn w:val="1"/>
    <w:next w:val="1"/>
    <w:semiHidden/>
    <w:unhideWhenUsed/>
    <w:qFormat/>
    <w:uiPriority w:val="39"/>
    <w:pPr>
      <w:spacing w:after="100"/>
      <w:ind w:left="660"/>
    </w:pPr>
  </w:style>
  <w:style w:type="paragraph" w:styleId="81">
    <w:name w:val="toc 5"/>
    <w:basedOn w:val="1"/>
    <w:next w:val="1"/>
    <w:semiHidden/>
    <w:unhideWhenUsed/>
    <w:qFormat/>
    <w:uiPriority w:val="39"/>
    <w:pPr>
      <w:spacing w:after="100"/>
      <w:ind w:left="880"/>
    </w:pPr>
  </w:style>
  <w:style w:type="paragraph" w:styleId="82">
    <w:name w:val="toc 6"/>
    <w:basedOn w:val="1"/>
    <w:next w:val="1"/>
    <w:semiHidden/>
    <w:unhideWhenUsed/>
    <w:qFormat/>
    <w:uiPriority w:val="39"/>
    <w:pPr>
      <w:spacing w:after="100"/>
      <w:ind w:left="1100"/>
    </w:pPr>
  </w:style>
  <w:style w:type="paragraph" w:styleId="83">
    <w:name w:val="toc 7"/>
    <w:basedOn w:val="1"/>
    <w:next w:val="1"/>
    <w:semiHidden/>
    <w:unhideWhenUsed/>
    <w:qFormat/>
    <w:uiPriority w:val="39"/>
    <w:pPr>
      <w:spacing w:after="100"/>
      <w:ind w:left="1320"/>
    </w:pPr>
  </w:style>
  <w:style w:type="paragraph" w:styleId="84">
    <w:name w:val="toc 8"/>
    <w:basedOn w:val="1"/>
    <w:next w:val="1"/>
    <w:semiHidden/>
    <w:unhideWhenUsed/>
    <w:uiPriority w:val="39"/>
    <w:pPr>
      <w:spacing w:after="100"/>
      <w:ind w:left="1540"/>
    </w:pPr>
  </w:style>
  <w:style w:type="paragraph" w:styleId="85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character" w:styleId="87">
    <w:name w:val="annotation reference"/>
    <w:basedOn w:val="86"/>
    <w:semiHidden/>
    <w:unhideWhenUsed/>
    <w:qFormat/>
    <w:uiPriority w:val="99"/>
    <w:rPr>
      <w:sz w:val="22"/>
      <w:szCs w:val="16"/>
    </w:rPr>
  </w:style>
  <w:style w:type="character" w:styleId="88">
    <w:name w:val="endnote reference"/>
    <w:basedOn w:val="86"/>
    <w:semiHidden/>
    <w:unhideWhenUsed/>
    <w:qFormat/>
    <w:uiPriority w:val="99"/>
    <w:rPr>
      <w:vertAlign w:val="superscript"/>
    </w:rPr>
  </w:style>
  <w:style w:type="character" w:styleId="89">
    <w:name w:val="FollowedHyperlink"/>
    <w:basedOn w:val="86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0">
    <w:name w:val="footnote reference"/>
    <w:basedOn w:val="86"/>
    <w:semiHidden/>
    <w:unhideWhenUsed/>
    <w:qFormat/>
    <w:uiPriority w:val="99"/>
    <w:rPr>
      <w:vertAlign w:val="superscript"/>
    </w:rPr>
  </w:style>
  <w:style w:type="character" w:styleId="91">
    <w:name w:val="HTML Acronym"/>
    <w:basedOn w:val="86"/>
    <w:semiHidden/>
    <w:unhideWhenUsed/>
    <w:qFormat/>
    <w:uiPriority w:val="99"/>
  </w:style>
  <w:style w:type="character" w:styleId="92">
    <w:name w:val="HTML Cite"/>
    <w:basedOn w:val="86"/>
    <w:semiHidden/>
    <w:unhideWhenUsed/>
    <w:qFormat/>
    <w:uiPriority w:val="99"/>
    <w:rPr>
      <w:i/>
      <w:iCs/>
    </w:rPr>
  </w:style>
  <w:style w:type="character" w:styleId="93">
    <w:name w:val="HTML Code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4">
    <w:name w:val="HTML Definition"/>
    <w:basedOn w:val="86"/>
    <w:semiHidden/>
    <w:unhideWhenUsed/>
    <w:uiPriority w:val="99"/>
    <w:rPr>
      <w:i/>
      <w:iCs/>
    </w:rPr>
  </w:style>
  <w:style w:type="character" w:styleId="95">
    <w:name w:val="HTML Keyboard"/>
    <w:basedOn w:val="86"/>
    <w:semiHidden/>
    <w:unhideWhenUsed/>
    <w:uiPriority w:val="99"/>
    <w:rPr>
      <w:rFonts w:ascii="Consolas" w:hAnsi="Consolas"/>
      <w:sz w:val="22"/>
      <w:szCs w:val="20"/>
    </w:rPr>
  </w:style>
  <w:style w:type="character" w:styleId="96">
    <w:name w:val="HTML Sample"/>
    <w:basedOn w:val="86"/>
    <w:semiHidden/>
    <w:unhideWhenUsed/>
    <w:uiPriority w:val="99"/>
    <w:rPr>
      <w:rFonts w:ascii="Consolas" w:hAnsi="Consolas"/>
      <w:sz w:val="24"/>
      <w:szCs w:val="24"/>
    </w:rPr>
  </w:style>
  <w:style w:type="character" w:styleId="97">
    <w:name w:val="HTML Typewriter"/>
    <w:basedOn w:val="86"/>
    <w:semiHidden/>
    <w:unhideWhenUsed/>
    <w:qFormat/>
    <w:uiPriority w:val="99"/>
    <w:rPr>
      <w:rFonts w:ascii="Consolas" w:hAnsi="Consolas"/>
      <w:sz w:val="22"/>
      <w:szCs w:val="20"/>
    </w:rPr>
  </w:style>
  <w:style w:type="character" w:styleId="98">
    <w:name w:val="HTML Variable"/>
    <w:basedOn w:val="86"/>
    <w:semiHidden/>
    <w:unhideWhenUsed/>
    <w:qFormat/>
    <w:uiPriority w:val="99"/>
    <w:rPr>
      <w:i/>
      <w:iCs/>
    </w:rPr>
  </w:style>
  <w:style w:type="character" w:styleId="99">
    <w:name w:val="Hyperlink"/>
    <w:basedOn w:val="86"/>
    <w:semiHidden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0">
    <w:name w:val="line number"/>
    <w:basedOn w:val="86"/>
    <w:semiHidden/>
    <w:unhideWhenUsed/>
    <w:qFormat/>
    <w:uiPriority w:val="99"/>
  </w:style>
  <w:style w:type="character" w:styleId="101">
    <w:name w:val="page number"/>
    <w:basedOn w:val="86"/>
    <w:semiHidden/>
    <w:unhideWhenUsed/>
    <w:qFormat/>
    <w:uiPriority w:val="99"/>
  </w:style>
  <w:style w:type="table" w:styleId="103">
    <w:name w:val="Table 3D effects 1"/>
    <w:basedOn w:val="102"/>
    <w:semiHidden/>
    <w:unhideWhenUsed/>
    <w:qFormat/>
    <w:uiPriority w:val="9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4">
    <w:name w:val="Table 3D effects 2"/>
    <w:basedOn w:val="102"/>
    <w:semiHidden/>
    <w:unhideWhenUsed/>
    <w:qFormat/>
    <w:uiPriority w:val="9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3"/>
    <w:basedOn w:val="102"/>
    <w:semiHidden/>
    <w:unhideWhenUsed/>
    <w:qFormat/>
    <w:uiPriority w:val="9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lassic 1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lassic 2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Classic 3"/>
    <w:basedOn w:val="102"/>
    <w:semiHidden/>
    <w:unhideWhenUsed/>
    <w:qFormat/>
    <w:uiPriority w:val="99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9">
    <w:name w:val="Table Classic 4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orful 1"/>
    <w:basedOn w:val="102"/>
    <w:semiHidden/>
    <w:unhideWhenUsed/>
    <w:qFormat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orful 2"/>
    <w:basedOn w:val="102"/>
    <w:semiHidden/>
    <w:unhideWhenUsed/>
    <w:qFormat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orful 3"/>
    <w:basedOn w:val="102"/>
    <w:semiHidden/>
    <w:unhideWhenUsed/>
    <w:qFormat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13">
    <w:name w:val="Table Columns 1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Columns 2"/>
    <w:basedOn w:val="102"/>
    <w:semiHidden/>
    <w:unhideWhenUsed/>
    <w:qFormat/>
    <w:uiPriority w:val="9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Columns 3"/>
    <w:basedOn w:val="102"/>
    <w:semiHidden/>
    <w:unhideWhenUsed/>
    <w:qFormat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Columns 4"/>
    <w:basedOn w:val="102"/>
    <w:semiHidden/>
    <w:unhideWhenUsed/>
    <w:qFormat/>
    <w:uiPriority w:val="99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7">
    <w:name w:val="Table Columns 5"/>
    <w:basedOn w:val="102"/>
    <w:semiHidden/>
    <w:unhideWhenUsed/>
    <w:qFormat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8">
    <w:name w:val="Table Contemporary"/>
    <w:basedOn w:val="102"/>
    <w:semiHidden/>
    <w:unhideWhenUsed/>
    <w:qFormat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9">
    <w:name w:val="Table Elegant"/>
    <w:basedOn w:val="102"/>
    <w:semiHidden/>
    <w:unhideWhenUsed/>
    <w:qFormat/>
    <w:uiPriority w:val="9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"/>
    <w:basedOn w:val="10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21">
    <w:name w:val="Table Grid 1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2"/>
    <w:basedOn w:val="102"/>
    <w:semiHidden/>
    <w:unhideWhenUsed/>
    <w:qFormat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Grid 3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4">
    <w:name w:val="Table Grid 4"/>
    <w:basedOn w:val="102"/>
    <w:semiHidden/>
    <w:unhideWhenUsed/>
    <w:qFormat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Grid 5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Grid 6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7"/>
    <w:basedOn w:val="10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8"/>
    <w:basedOn w:val="102"/>
    <w:semiHidden/>
    <w:unhideWhenUsed/>
    <w:qFormat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9">
    <w:name w:val="Table List 1"/>
    <w:basedOn w:val="102"/>
    <w:semiHidden/>
    <w:unhideWhenUsed/>
    <w:qFormat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2"/>
    <w:basedOn w:val="102"/>
    <w:semiHidden/>
    <w:unhideWhenUsed/>
    <w:qFormat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1">
    <w:name w:val="Table List 3"/>
    <w:basedOn w:val="10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2">
    <w:name w:val="Table List 4"/>
    <w:basedOn w:val="102"/>
    <w:semiHidden/>
    <w:unhideWhenUsed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3">
    <w:name w:val="Table List 5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4">
    <w:name w:val="Table List 6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35">
    <w:name w:val="Table List 7"/>
    <w:basedOn w:val="102"/>
    <w:semiHidden/>
    <w:unhideWhenUsed/>
    <w:qFormat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6">
    <w:name w:val="Table List 8"/>
    <w:basedOn w:val="10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37">
    <w:name w:val="Table Professional"/>
    <w:basedOn w:val="102"/>
    <w:semiHidden/>
    <w:unhideWhenUsed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8">
    <w:name w:val="Table Simple 1"/>
    <w:basedOn w:val="102"/>
    <w:semiHidden/>
    <w:unhideWhenUsed/>
    <w:qFormat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9">
    <w:name w:val="Table Simple 2"/>
    <w:basedOn w:val="102"/>
    <w:semiHidden/>
    <w:unhideWhenUsed/>
    <w:qFormat/>
    <w:uiPriority w:val="99"/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0">
    <w:name w:val="Table Simple 3"/>
    <w:basedOn w:val="10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1">
    <w:name w:val="Table Subtle 1"/>
    <w:basedOn w:val="102"/>
    <w:semiHidden/>
    <w:unhideWhenUsed/>
    <w:qFormat/>
    <w:uiPriority w:val="99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2">
    <w:name w:val="Table Subtle 2"/>
    <w:basedOn w:val="102"/>
    <w:semiHidden/>
    <w:unhideWhenUsed/>
    <w:qFormat/>
    <w:uiPriority w:val="99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3">
    <w:name w:val="Table Theme"/>
    <w:basedOn w:val="102"/>
    <w:semiHidden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4">
    <w:name w:val="Table Web 1"/>
    <w:basedOn w:val="102"/>
    <w:semiHidden/>
    <w:unhideWhenUsed/>
    <w:qFormat/>
    <w:uiPriority w:val="99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5">
    <w:name w:val="Table Web 2"/>
    <w:basedOn w:val="102"/>
    <w:semiHidden/>
    <w:unhideWhenUsed/>
    <w:uiPriority w:val="99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6">
    <w:name w:val="Table Web 3"/>
    <w:basedOn w:val="102"/>
    <w:semiHidden/>
    <w:unhideWhenUsed/>
    <w:uiPriority w:val="99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7">
    <w:name w:val="Light Shading"/>
    <w:basedOn w:val="102"/>
    <w:semiHidden/>
    <w:unhideWhenUsed/>
    <w:qFormat/>
    <w:uiPriority w:val="60"/>
    <w:pPr>
      <w:spacing w:before="0" w:after="0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48">
    <w:name w:val="Light Shading Accent 1"/>
    <w:basedOn w:val="102"/>
    <w:semiHidden/>
    <w:unhideWhenUsed/>
    <w:qFormat/>
    <w:uiPriority w:val="60"/>
    <w:pPr>
      <w:spacing w:before="0" w:after="0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49">
    <w:name w:val="Light Shading Accent 2"/>
    <w:basedOn w:val="102"/>
    <w:semiHidden/>
    <w:unhideWhenUsed/>
    <w:qFormat/>
    <w:uiPriority w:val="60"/>
    <w:pPr>
      <w:spacing w:before="0" w:after="0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150">
    <w:name w:val="Light Shading Accent 3"/>
    <w:basedOn w:val="102"/>
    <w:semiHidden/>
    <w:unhideWhenUsed/>
    <w:qFormat/>
    <w:uiPriority w:val="60"/>
    <w:pPr>
      <w:spacing w:before="0" w:after="0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1">
    <w:name w:val="Light Shading Accent 4"/>
    <w:basedOn w:val="102"/>
    <w:semiHidden/>
    <w:unhideWhenUsed/>
    <w:uiPriority w:val="60"/>
    <w:pPr>
      <w:spacing w:before="0" w:after="0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52">
    <w:name w:val="Light Shading Accent 5"/>
    <w:basedOn w:val="102"/>
    <w:semiHidden/>
    <w:unhideWhenUsed/>
    <w:qFormat/>
    <w:uiPriority w:val="60"/>
    <w:pPr>
      <w:spacing w:before="0" w:after="0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153">
    <w:name w:val="Light Shading Accent 6"/>
    <w:basedOn w:val="102"/>
    <w:semiHidden/>
    <w:unhideWhenUsed/>
    <w:qFormat/>
    <w:uiPriority w:val="60"/>
    <w:pPr>
      <w:spacing w:before="0" w:after="0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154">
    <w:name w:val="Light List"/>
    <w:basedOn w:val="102"/>
    <w:semiHidden/>
    <w:unhideWhenUsed/>
    <w:qFormat/>
    <w:uiPriority w:val="61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55">
    <w:name w:val="Light List Accent 1"/>
    <w:basedOn w:val="102"/>
    <w:semiHidden/>
    <w:unhideWhenUsed/>
    <w:qFormat/>
    <w:uiPriority w:val="61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56">
    <w:name w:val="Light List Accent 2"/>
    <w:basedOn w:val="102"/>
    <w:semiHidden/>
    <w:unhideWhenUsed/>
    <w:qFormat/>
    <w:uiPriority w:val="61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57">
    <w:name w:val="Light List Accent 3"/>
    <w:basedOn w:val="102"/>
    <w:semiHidden/>
    <w:unhideWhenUsed/>
    <w:uiPriority w:val="61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58">
    <w:name w:val="Light List Accent 4"/>
    <w:basedOn w:val="102"/>
    <w:semiHidden/>
    <w:unhideWhenUsed/>
    <w:qFormat/>
    <w:uiPriority w:val="61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59">
    <w:name w:val="Light List Accent 5"/>
    <w:basedOn w:val="102"/>
    <w:semiHidden/>
    <w:unhideWhenUsed/>
    <w:qFormat/>
    <w:uiPriority w:val="61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60">
    <w:name w:val="Light List Accent 6"/>
    <w:basedOn w:val="102"/>
    <w:semiHidden/>
    <w:unhideWhenUsed/>
    <w:qFormat/>
    <w:uiPriority w:val="61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61">
    <w:name w:val="Light Grid"/>
    <w:basedOn w:val="102"/>
    <w:semiHidden/>
    <w:unhideWhenUsed/>
    <w:qFormat/>
    <w:uiPriority w:val="62"/>
    <w:pPr>
      <w:spacing w:before="0" w:after="0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62">
    <w:name w:val="Light Grid Accent 1"/>
    <w:basedOn w:val="102"/>
    <w:semiHidden/>
    <w:unhideWhenUsed/>
    <w:qFormat/>
    <w:uiPriority w:val="62"/>
    <w:pPr>
      <w:spacing w:before="0" w:after="0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63">
    <w:name w:val="Light Grid Accent 2"/>
    <w:basedOn w:val="102"/>
    <w:semiHidden/>
    <w:unhideWhenUsed/>
    <w:qFormat/>
    <w:uiPriority w:val="62"/>
    <w:pPr>
      <w:spacing w:before="0" w:after="0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64">
    <w:name w:val="Light Grid Accent 3"/>
    <w:basedOn w:val="102"/>
    <w:semiHidden/>
    <w:unhideWhenUsed/>
    <w:qFormat/>
    <w:uiPriority w:val="62"/>
    <w:pPr>
      <w:spacing w:before="0" w:after="0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65">
    <w:name w:val="Light Grid Accent 4"/>
    <w:basedOn w:val="102"/>
    <w:semiHidden/>
    <w:unhideWhenUsed/>
    <w:qFormat/>
    <w:uiPriority w:val="62"/>
    <w:pPr>
      <w:spacing w:before="0" w:after="0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66">
    <w:name w:val="Light Grid Accent 5"/>
    <w:basedOn w:val="102"/>
    <w:semiHidden/>
    <w:unhideWhenUsed/>
    <w:qFormat/>
    <w:uiPriority w:val="62"/>
    <w:pPr>
      <w:spacing w:before="0" w:after="0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67">
    <w:name w:val="Light Grid Accent 6"/>
    <w:basedOn w:val="102"/>
    <w:semiHidden/>
    <w:unhideWhenUsed/>
    <w:qFormat/>
    <w:uiPriority w:val="62"/>
    <w:pPr>
      <w:spacing w:before="0" w:after="0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68">
    <w:name w:val="Medium Shading 1"/>
    <w:basedOn w:val="102"/>
    <w:semiHidden/>
    <w:unhideWhenUsed/>
    <w:qFormat/>
    <w:uiPriority w:val="63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9">
    <w:name w:val="Medium Shading 1 Accent 1"/>
    <w:basedOn w:val="102"/>
    <w:semiHidden/>
    <w:unhideWhenUsed/>
    <w:qFormat/>
    <w:uiPriority w:val="63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0">
    <w:name w:val="Medium Shading 1 Accent 2"/>
    <w:basedOn w:val="102"/>
    <w:semiHidden/>
    <w:unhideWhenUsed/>
    <w:qFormat/>
    <w:uiPriority w:val="63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1">
    <w:name w:val="Medium Shading 1 Accent 3"/>
    <w:basedOn w:val="102"/>
    <w:semiHidden/>
    <w:unhideWhenUsed/>
    <w:qFormat/>
    <w:uiPriority w:val="63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2">
    <w:name w:val="Medium Shading 1 Accent 4"/>
    <w:basedOn w:val="102"/>
    <w:semiHidden/>
    <w:unhideWhenUsed/>
    <w:qFormat/>
    <w:uiPriority w:val="63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5"/>
    <w:basedOn w:val="102"/>
    <w:semiHidden/>
    <w:unhideWhenUsed/>
    <w:qFormat/>
    <w:uiPriority w:val="63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6"/>
    <w:basedOn w:val="102"/>
    <w:semiHidden/>
    <w:unhideWhenUsed/>
    <w:qFormat/>
    <w:uiPriority w:val="63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6">
    <w:name w:val="Medium Shading 2 Accent 1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7">
    <w:name w:val="Medium Shading 2 Accent 2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8">
    <w:name w:val="Medium Shading 2 Accent 3"/>
    <w:basedOn w:val="102"/>
    <w:semiHidden/>
    <w:unhideWhenUsed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79">
    <w:name w:val="Medium Shading 2 Accent 4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5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6"/>
    <w:basedOn w:val="102"/>
    <w:semiHidden/>
    <w:unhideWhenUsed/>
    <w:qFormat/>
    <w:uiPriority w:val="64"/>
    <w:pPr>
      <w:spacing w:before="0" w:after="0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Lis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83">
    <w:name w:val="Medium List 1 Accent 1"/>
    <w:basedOn w:val="102"/>
    <w:semiHidden/>
    <w:unhideWhenUsed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84">
    <w:name w:val="Medium List 1 Accent 2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85">
    <w:name w:val="Medium List 1 Accent 3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86">
    <w:name w:val="Medium List 1 Accent 4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87">
    <w:name w:val="Medium List 1 Accent 5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88">
    <w:name w:val="Medium List 1 Accent 6"/>
    <w:basedOn w:val="102"/>
    <w:semiHidden/>
    <w:unhideWhenUsed/>
    <w:qFormat/>
    <w:uiPriority w:val="65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89">
    <w:name w:val="Medium Lis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0">
    <w:name w:val="Medium List 2 Accent 1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1">
    <w:name w:val="Medium List 2 Accent 2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2">
    <w:name w:val="Medium List 2 Accent 3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3">
    <w:name w:val="Medium List 2 Accent 4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5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6"/>
    <w:basedOn w:val="102"/>
    <w:semiHidden/>
    <w:unhideWhenUsed/>
    <w:qFormat/>
    <w:uiPriority w:val="66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Grid 1"/>
    <w:basedOn w:val="102"/>
    <w:semiHidden/>
    <w:unhideWhenUsed/>
    <w:qFormat/>
    <w:uiPriority w:val="67"/>
    <w:pPr>
      <w:spacing w:before="0" w:after="0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97">
    <w:name w:val="Medium Grid 1 Accent 1"/>
    <w:basedOn w:val="102"/>
    <w:semiHidden/>
    <w:unhideWhenUsed/>
    <w:qFormat/>
    <w:uiPriority w:val="67"/>
    <w:pPr>
      <w:spacing w:before="0" w:after="0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98">
    <w:name w:val="Medium Grid 1 Accent 2"/>
    <w:basedOn w:val="102"/>
    <w:semiHidden/>
    <w:unhideWhenUsed/>
    <w:qFormat/>
    <w:uiPriority w:val="67"/>
    <w:pPr>
      <w:spacing w:before="0" w:after="0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99">
    <w:name w:val="Medium Grid 1 Accent 3"/>
    <w:basedOn w:val="102"/>
    <w:semiHidden/>
    <w:unhideWhenUsed/>
    <w:qFormat/>
    <w:uiPriority w:val="67"/>
    <w:pPr>
      <w:spacing w:before="0" w:after="0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00">
    <w:name w:val="Medium Grid 1 Accent 4"/>
    <w:basedOn w:val="102"/>
    <w:semiHidden/>
    <w:unhideWhenUsed/>
    <w:qFormat/>
    <w:uiPriority w:val="67"/>
    <w:pPr>
      <w:spacing w:before="0" w:after="0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01">
    <w:name w:val="Medium Grid 1 Accent 5"/>
    <w:basedOn w:val="102"/>
    <w:semiHidden/>
    <w:unhideWhenUsed/>
    <w:qFormat/>
    <w:uiPriority w:val="67"/>
    <w:pPr>
      <w:spacing w:before="0" w:after="0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02">
    <w:name w:val="Medium Grid 1 Accent 6"/>
    <w:basedOn w:val="102"/>
    <w:semiHidden/>
    <w:unhideWhenUsed/>
    <w:qFormat/>
    <w:uiPriority w:val="67"/>
    <w:pPr>
      <w:spacing w:before="0" w:after="0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03">
    <w:name w:val="Medium Grid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4">
    <w:name w:val="Medium Grid 2 Accent 1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5">
    <w:name w:val="Medium Grid 2 Accent 2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6">
    <w:name w:val="Medium Grid 2 Accent 3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7">
    <w:name w:val="Medium Grid 2 Accent 4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8">
    <w:name w:val="Medium Grid 2 Accent 5"/>
    <w:basedOn w:val="102"/>
    <w:semiHidden/>
    <w:unhideWhenUsed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09">
    <w:name w:val="Medium Grid 2 Accent 6"/>
    <w:basedOn w:val="102"/>
    <w:semiHidden/>
    <w:unhideWhenUsed/>
    <w:qFormat/>
    <w:uiPriority w:val="68"/>
    <w:pPr>
      <w:spacing w:before="0" w:after="0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0">
    <w:name w:val="Medium Grid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211">
    <w:name w:val="Medium Grid 3 Accent 1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212">
    <w:name w:val="Medium Grid 3 Accent 2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213">
    <w:name w:val="Medium Grid 3 Accent 3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214">
    <w:name w:val="Medium Grid 3 Accent 4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215">
    <w:name w:val="Medium Grid 3 Accent 5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216">
    <w:name w:val="Medium Grid 3 Accent 6"/>
    <w:basedOn w:val="102"/>
    <w:semiHidden/>
    <w:unhideWhenUsed/>
    <w:qFormat/>
    <w:uiPriority w:val="69"/>
    <w:pPr>
      <w:spacing w:before="0" w:after="0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217">
    <w:name w:val="Dark List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18">
    <w:name w:val="Dark List Accent 1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219">
    <w:name w:val="Dark List Accent 2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220">
    <w:name w:val="Dark List Accent 3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221">
    <w:name w:val="Dark List Accent 4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222">
    <w:name w:val="Dark List Accent 5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223">
    <w:name w:val="Dark List Accent 6"/>
    <w:basedOn w:val="102"/>
    <w:semiHidden/>
    <w:unhideWhenUsed/>
    <w:qFormat/>
    <w:uiPriority w:val="70"/>
    <w:pPr>
      <w:spacing w:before="0" w:after="0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224">
    <w:name w:val="Colorful Shading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5">
    <w:name w:val="Colorful Shading Accent 1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6">
    <w:name w:val="Colorful Shading Accent 2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7">
    <w:name w:val="Colorful Shading Accent 3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28">
    <w:name w:val="Colorful Shading Accent 4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29">
    <w:name w:val="Colorful Shading Accent 5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0">
    <w:name w:val="Colorful Shading Accent 6"/>
    <w:basedOn w:val="102"/>
    <w:semiHidden/>
    <w:unhideWhenUsed/>
    <w:qFormat/>
    <w:uiPriority w:val="71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31">
    <w:name w:val="Colorful List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32">
    <w:name w:val="Colorful List Accent 1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33">
    <w:name w:val="Colorful List Accent 2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34">
    <w:name w:val="Colorful List Accent 3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35">
    <w:name w:val="Colorful List Accent 4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36">
    <w:name w:val="Colorful List Accent 5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37">
    <w:name w:val="Colorful List Accent 6"/>
    <w:basedOn w:val="102"/>
    <w:semiHidden/>
    <w:unhideWhenUsed/>
    <w:qFormat/>
    <w:uiPriority w:val="72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38">
    <w:name w:val="Colorful Grid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39">
    <w:name w:val="Colorful Grid Accent 1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240">
    <w:name w:val="Colorful Grid Accent 2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41">
    <w:name w:val="Colorful Grid Accent 3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42">
    <w:name w:val="Colorful Grid Accent 4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43">
    <w:name w:val="Colorful Grid Accent 5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44">
    <w:name w:val="Colorful Grid Accent 6"/>
    <w:basedOn w:val="102"/>
    <w:semiHidden/>
    <w:unhideWhenUsed/>
    <w:qFormat/>
    <w:uiPriority w:val="73"/>
    <w:pPr>
      <w:spacing w:before="0"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245">
    <w:name w:val="Bulleted List"/>
    <w:basedOn w:val="1"/>
    <w:qFormat/>
    <w:uiPriority w:val="0"/>
    <w:pPr>
      <w:numPr>
        <w:ilvl w:val="0"/>
        <w:numId w:val="11"/>
      </w:numPr>
      <w:spacing w:line="240" w:lineRule="atLeast"/>
    </w:pPr>
    <w:rPr>
      <w:rFonts w:cs="Tahoma"/>
    </w:rPr>
  </w:style>
  <w:style w:type="character" w:customStyle="1" w:styleId="246">
    <w:name w:val="Heading 2 Char"/>
    <w:basedOn w:val="86"/>
    <w:link w:val="3"/>
    <w:qFormat/>
    <w:uiPriority w:val="9"/>
    <w:rPr>
      <w:color w:val="376092" w:themeColor="accent1" w:themeShade="BF"/>
      <w:sz w:val="24"/>
      <w:szCs w:val="28"/>
    </w:rPr>
  </w:style>
  <w:style w:type="character" w:customStyle="1" w:styleId="247">
    <w:name w:val="Signature Char"/>
    <w:basedOn w:val="86"/>
    <w:link w:val="73"/>
    <w:qFormat/>
    <w:uiPriority w:val="99"/>
    <w:rPr>
      <w:rFonts w:ascii="Cambria" w:hAnsi="Cambria" w:eastAsia="Tahoma"/>
    </w:rPr>
  </w:style>
  <w:style w:type="character" w:customStyle="1" w:styleId="248">
    <w:name w:val="Heading 1 Char"/>
    <w:basedOn w:val="86"/>
    <w:link w:val="2"/>
    <w:qFormat/>
    <w:uiPriority w:val="9"/>
    <w:rPr>
      <w:rFonts w:eastAsia="Tahoma" w:asciiTheme="majorHAnsi" w:hAnsiTheme="majorHAnsi"/>
      <w:color w:val="376092" w:themeColor="accent1" w:themeShade="BF"/>
      <w:sz w:val="36"/>
      <w:szCs w:val="28"/>
    </w:rPr>
  </w:style>
  <w:style w:type="character" w:customStyle="1" w:styleId="249">
    <w:name w:val="Heading 3 Char"/>
    <w:basedOn w:val="86"/>
    <w:link w:val="4"/>
    <w:qFormat/>
    <w:uiPriority w:val="9"/>
    <w:rPr>
      <w:rFonts w:eastAsia="Tahoma" w:asciiTheme="majorHAnsi" w:hAnsiTheme="majorHAnsi"/>
      <w:color w:val="376092" w:themeColor="accent1" w:themeShade="BF"/>
      <w:sz w:val="23"/>
    </w:rPr>
  </w:style>
  <w:style w:type="paragraph" w:customStyle="1" w:styleId="250">
    <w:name w:val="Chores"/>
    <w:basedOn w:val="1"/>
    <w:qFormat/>
    <w:uiPriority w:val="0"/>
    <w:rPr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1">
    <w:name w:val="Header Char"/>
    <w:basedOn w:val="86"/>
    <w:link w:val="33"/>
    <w:qFormat/>
    <w:uiPriority w:val="99"/>
  </w:style>
  <w:style w:type="character" w:customStyle="1" w:styleId="252">
    <w:name w:val="Footer Char"/>
    <w:basedOn w:val="86"/>
    <w:link w:val="31"/>
    <w:qFormat/>
    <w:uiPriority w:val="99"/>
  </w:style>
  <w:style w:type="character" w:styleId="253">
    <w:name w:val="Placeholder Text"/>
    <w:basedOn w:val="86"/>
    <w:semiHidden/>
    <w:qFormat/>
    <w:uiPriority w:val="99"/>
    <w:rPr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4">
    <w:name w:val="Balloon Text Char"/>
    <w:basedOn w:val="86"/>
    <w:link w:val="11"/>
    <w:semiHidden/>
    <w:qFormat/>
    <w:uiPriority w:val="99"/>
    <w:rPr>
      <w:rFonts w:ascii="Segoe UI" w:hAnsi="Segoe UI" w:cs="Segoe UI"/>
      <w:szCs w:val="18"/>
    </w:rPr>
  </w:style>
  <w:style w:type="paragraph" w:customStyle="1" w:styleId="255">
    <w:name w:val="Bibliography"/>
    <w:basedOn w:val="1"/>
    <w:next w:val="1"/>
    <w:semiHidden/>
    <w:unhideWhenUsed/>
    <w:qFormat/>
    <w:uiPriority w:val="37"/>
  </w:style>
  <w:style w:type="character" w:customStyle="1" w:styleId="256">
    <w:name w:val="Body Text Char"/>
    <w:basedOn w:val="86"/>
    <w:link w:val="13"/>
    <w:semiHidden/>
    <w:qFormat/>
    <w:uiPriority w:val="99"/>
  </w:style>
  <w:style w:type="character" w:customStyle="1" w:styleId="257">
    <w:name w:val="Body Text 2 Char"/>
    <w:basedOn w:val="86"/>
    <w:link w:val="14"/>
    <w:semiHidden/>
    <w:qFormat/>
    <w:uiPriority w:val="99"/>
  </w:style>
  <w:style w:type="character" w:customStyle="1" w:styleId="258">
    <w:name w:val="Body Text 3 Char"/>
    <w:basedOn w:val="86"/>
    <w:link w:val="15"/>
    <w:semiHidden/>
    <w:qFormat/>
    <w:uiPriority w:val="99"/>
    <w:rPr>
      <w:szCs w:val="16"/>
    </w:rPr>
  </w:style>
  <w:style w:type="character" w:customStyle="1" w:styleId="259">
    <w:name w:val="Body Text First Indent Char"/>
    <w:basedOn w:val="256"/>
    <w:link w:val="16"/>
    <w:semiHidden/>
    <w:qFormat/>
    <w:uiPriority w:val="99"/>
  </w:style>
  <w:style w:type="character" w:customStyle="1" w:styleId="260">
    <w:name w:val="Body Text Indent Char"/>
    <w:basedOn w:val="86"/>
    <w:link w:val="17"/>
    <w:semiHidden/>
    <w:uiPriority w:val="99"/>
  </w:style>
  <w:style w:type="character" w:customStyle="1" w:styleId="261">
    <w:name w:val="Body Text First Indent 2 Char"/>
    <w:basedOn w:val="260"/>
    <w:link w:val="18"/>
    <w:semiHidden/>
    <w:qFormat/>
    <w:uiPriority w:val="99"/>
  </w:style>
  <w:style w:type="character" w:customStyle="1" w:styleId="262">
    <w:name w:val="Body Text Indent 2 Char"/>
    <w:basedOn w:val="86"/>
    <w:link w:val="19"/>
    <w:semiHidden/>
    <w:qFormat/>
    <w:uiPriority w:val="99"/>
  </w:style>
  <w:style w:type="character" w:customStyle="1" w:styleId="263">
    <w:name w:val="Body Text Indent 3 Char"/>
    <w:basedOn w:val="86"/>
    <w:link w:val="20"/>
    <w:semiHidden/>
    <w:qFormat/>
    <w:uiPriority w:val="99"/>
    <w:rPr>
      <w:szCs w:val="16"/>
    </w:rPr>
  </w:style>
  <w:style w:type="character" w:customStyle="1" w:styleId="264">
    <w:name w:val="Closing Char"/>
    <w:basedOn w:val="86"/>
    <w:link w:val="22"/>
    <w:semiHidden/>
    <w:qFormat/>
    <w:uiPriority w:val="99"/>
  </w:style>
  <w:style w:type="character" w:customStyle="1" w:styleId="265">
    <w:name w:val="Comment Text Char"/>
    <w:basedOn w:val="86"/>
    <w:link w:val="23"/>
    <w:semiHidden/>
    <w:qFormat/>
    <w:uiPriority w:val="99"/>
    <w:rPr>
      <w:szCs w:val="20"/>
    </w:rPr>
  </w:style>
  <w:style w:type="character" w:customStyle="1" w:styleId="266">
    <w:name w:val="Comment Subject Char"/>
    <w:basedOn w:val="265"/>
    <w:link w:val="24"/>
    <w:semiHidden/>
    <w:qFormat/>
    <w:uiPriority w:val="99"/>
    <w:rPr>
      <w:b/>
      <w:bCs/>
      <w:szCs w:val="20"/>
    </w:rPr>
  </w:style>
  <w:style w:type="character" w:customStyle="1" w:styleId="267">
    <w:name w:val="Date Char"/>
    <w:basedOn w:val="86"/>
    <w:link w:val="25"/>
    <w:semiHidden/>
    <w:qFormat/>
    <w:uiPriority w:val="99"/>
  </w:style>
  <w:style w:type="character" w:customStyle="1" w:styleId="268">
    <w:name w:val="Document Map Char"/>
    <w:basedOn w:val="86"/>
    <w:link w:val="26"/>
    <w:semiHidden/>
    <w:qFormat/>
    <w:uiPriority w:val="99"/>
    <w:rPr>
      <w:rFonts w:ascii="Segoe UI" w:hAnsi="Segoe UI" w:cs="Segoe UI"/>
      <w:szCs w:val="16"/>
    </w:rPr>
  </w:style>
  <w:style w:type="character" w:customStyle="1" w:styleId="269">
    <w:name w:val="E-mail Signature Char"/>
    <w:basedOn w:val="86"/>
    <w:link w:val="27"/>
    <w:semiHidden/>
    <w:qFormat/>
    <w:uiPriority w:val="99"/>
  </w:style>
  <w:style w:type="character" w:customStyle="1" w:styleId="270">
    <w:name w:val="Endnote Text Char"/>
    <w:basedOn w:val="86"/>
    <w:link w:val="28"/>
    <w:semiHidden/>
    <w:uiPriority w:val="99"/>
    <w:rPr>
      <w:szCs w:val="20"/>
    </w:rPr>
  </w:style>
  <w:style w:type="character" w:customStyle="1" w:styleId="271">
    <w:name w:val="Footnote Text Char"/>
    <w:basedOn w:val="86"/>
    <w:link w:val="32"/>
    <w:semiHidden/>
    <w:qFormat/>
    <w:uiPriority w:val="99"/>
    <w:rPr>
      <w:szCs w:val="20"/>
    </w:rPr>
  </w:style>
  <w:style w:type="table" w:customStyle="1" w:styleId="272">
    <w:name w:val="Grid Table 1 Light"/>
    <w:basedOn w:val="102"/>
    <w:qFormat/>
    <w:uiPriority w:val="46"/>
    <w:pPr>
      <w:spacing w:after="0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">
    <w:name w:val="Grid Table 1 Light Accent 1"/>
    <w:basedOn w:val="102"/>
    <w:qFormat/>
    <w:uiPriority w:val="46"/>
    <w:pPr>
      <w:spacing w:after="0"/>
    </w:p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4">
    <w:name w:val="Grid Table 1 Light Accent 2"/>
    <w:basedOn w:val="102"/>
    <w:qFormat/>
    <w:uiPriority w:val="46"/>
    <w:pPr>
      <w:spacing w:after="0"/>
    </w:pPr>
    <w:tblPr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5">
    <w:name w:val="Grid Table 1 Light Accent 3"/>
    <w:basedOn w:val="102"/>
    <w:qFormat/>
    <w:uiPriority w:val="46"/>
    <w:pPr>
      <w:spacing w:after="0"/>
    </w:pPr>
    <w:tblPr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6">
    <w:name w:val="Grid Table 1 Light Accent 4"/>
    <w:basedOn w:val="102"/>
    <w:qFormat/>
    <w:uiPriority w:val="46"/>
    <w:pPr>
      <w:spacing w:after="0"/>
    </w:pPr>
    <w:tblPr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7">
    <w:name w:val="Grid Table 1 Light Accent 5"/>
    <w:basedOn w:val="102"/>
    <w:qFormat/>
    <w:uiPriority w:val="46"/>
    <w:pPr>
      <w:spacing w:after="0"/>
    </w:pPr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8">
    <w:name w:val="Grid Table 1 Light Accent 6"/>
    <w:basedOn w:val="102"/>
    <w:qFormat/>
    <w:uiPriority w:val="46"/>
    <w:pPr>
      <w:spacing w:after="0"/>
    </w:pPr>
    <w:tblPr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9">
    <w:name w:val="Grid Table 2"/>
    <w:basedOn w:val="102"/>
    <w:qFormat/>
    <w:uiPriority w:val="47"/>
    <w:pPr>
      <w:spacing w:after="0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80">
    <w:name w:val="Grid Table 2 Accent 1"/>
    <w:basedOn w:val="102"/>
    <w:qFormat/>
    <w:uiPriority w:val="47"/>
    <w:pPr>
      <w:spacing w:after="0"/>
    </w:pPr>
    <w:tblPr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81">
    <w:name w:val="Grid Table 2 Accent 2"/>
    <w:basedOn w:val="102"/>
    <w:qFormat/>
    <w:uiPriority w:val="47"/>
    <w:pPr>
      <w:spacing w:after="0"/>
    </w:pPr>
    <w:tblPr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82">
    <w:name w:val="Grid Table 2 Accent 3"/>
    <w:basedOn w:val="102"/>
    <w:qFormat/>
    <w:uiPriority w:val="47"/>
    <w:pPr>
      <w:spacing w:after="0"/>
    </w:pPr>
    <w:tblPr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83">
    <w:name w:val="Grid Table 2 Accent 4"/>
    <w:basedOn w:val="102"/>
    <w:qFormat/>
    <w:uiPriority w:val="47"/>
    <w:pPr>
      <w:spacing w:after="0"/>
    </w:pPr>
    <w:tblPr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84">
    <w:name w:val="Grid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85">
    <w:name w:val="Grid Table 2 Accent 6"/>
    <w:basedOn w:val="102"/>
    <w:qFormat/>
    <w:uiPriority w:val="47"/>
    <w:pPr>
      <w:spacing w:after="0"/>
    </w:pPr>
    <w:tblPr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86">
    <w:name w:val="Grid Table 3"/>
    <w:basedOn w:val="102"/>
    <w:qFormat/>
    <w:uiPriority w:val="48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87">
    <w:name w:val="Grid Table 3 Accent 1"/>
    <w:basedOn w:val="102"/>
    <w:qFormat/>
    <w:uiPriority w:val="48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288">
    <w:name w:val="Grid Table 3 Accent 2"/>
    <w:basedOn w:val="102"/>
    <w:uiPriority w:val="48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289">
    <w:name w:val="Grid Table 3 Accent 3"/>
    <w:basedOn w:val="102"/>
    <w:qFormat/>
    <w:uiPriority w:val="48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290">
    <w:name w:val="Grid Table 3 Accent 4"/>
    <w:basedOn w:val="102"/>
    <w:qFormat/>
    <w:uiPriority w:val="48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91">
    <w:name w:val="Grid Table 3 Accent 5"/>
    <w:basedOn w:val="102"/>
    <w:qFormat/>
    <w:uiPriority w:val="48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292">
    <w:name w:val="Grid Table 3 Accent 6"/>
    <w:basedOn w:val="102"/>
    <w:uiPriority w:val="48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table" w:customStyle="1" w:styleId="293">
    <w:name w:val="Grid Table 4"/>
    <w:basedOn w:val="102"/>
    <w:qFormat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4">
    <w:name w:val="Grid Table 4 Accent 1"/>
    <w:basedOn w:val="102"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">
    <w:name w:val="Grid Table 4 Accent 2"/>
    <w:basedOn w:val="102"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296">
    <w:name w:val="Grid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297">
    <w:name w:val="Grid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98">
    <w:name w:val="Grid Table 4 Accent 5"/>
    <w:basedOn w:val="102"/>
    <w:qFormat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299">
    <w:name w:val="Grid Table 4 Accent 6"/>
    <w:basedOn w:val="102"/>
    <w:qFormat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00">
    <w:name w:val="Grid Table 5 Dark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01">
    <w:name w:val="Grid Table 5 Dark Accent 1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302">
    <w:name w:val="Grid Table 5 Dark Accent 2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E5B8B7" w:themeFill="accent2" w:themeFillTint="66"/>
      </w:tcPr>
    </w:tblStylePr>
  </w:style>
  <w:style w:type="table" w:customStyle="1" w:styleId="303">
    <w:name w:val="Grid Table 5 Dark Accent 3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D6E3BC" w:themeFill="accent3" w:themeFillTint="66"/>
      </w:tcPr>
    </w:tblStylePr>
  </w:style>
  <w:style w:type="table" w:customStyle="1" w:styleId="304">
    <w:name w:val="Grid Table 5 Dark Accent 4"/>
    <w:basedOn w:val="102"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CCC0D9" w:themeFill="accent4" w:themeFillTint="66"/>
      </w:tcPr>
    </w:tblStylePr>
  </w:style>
  <w:style w:type="table" w:customStyle="1" w:styleId="305">
    <w:name w:val="Grid Table 5 Dark Accent 5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6">
    <w:name w:val="Grid Table 5 Dark Accent 6"/>
    <w:basedOn w:val="102"/>
    <w:qFormat/>
    <w:uiPriority w:val="50"/>
    <w:pPr>
      <w:spacing w:after="0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D4B4" w:themeFill="accent6" w:themeFillTint="66"/>
      </w:tcPr>
    </w:tblStylePr>
  </w:style>
  <w:style w:type="table" w:customStyle="1" w:styleId="307">
    <w:name w:val="Grid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8">
    <w:name w:val="Grid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9">
    <w:name w:val="Grid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10">
    <w:name w:val="Grid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11">
    <w:name w:val="Grid Table 6 Colorful Accent 4"/>
    <w:basedOn w:val="102"/>
    <w:qFormat/>
    <w:uiPriority w:val="51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12">
    <w:name w:val="Grid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13">
    <w:name w:val="Grid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14">
    <w:name w:val="Grid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15">
    <w:name w:val="Grid Table 7 Colorful Accent 1"/>
    <w:basedOn w:val="102"/>
    <w:qFormat/>
    <w:uiPriority w:val="52"/>
    <w:pPr>
      <w:spacing w:after="0"/>
    </w:pPr>
    <w:rPr>
      <w:color w:val="376092" w:themeColor="accent1" w:themeShade="BF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bottom w:val="single" w:color="95B3D7" w:themeColor="accent1" w:themeTint="99" w:sz="4" w:space="0"/>
        </w:tcBorders>
      </w:tcPr>
    </w:tblStylePr>
    <w:tblStylePr w:type="nwCell">
      <w:tcPr>
        <w:tcBorders>
          <w:bottom w:val="single" w:color="95B3D7" w:themeColor="accent1" w:themeTint="99" w:sz="4" w:space="0"/>
        </w:tcBorders>
      </w:tcPr>
    </w:tblStylePr>
    <w:tblStylePr w:type="seCell">
      <w:tcPr>
        <w:tcBorders>
          <w:top w:val="single" w:color="95B3D7" w:themeColor="accent1" w:themeTint="99" w:sz="4" w:space="0"/>
        </w:tcBorders>
      </w:tcPr>
    </w:tblStylePr>
    <w:tblStylePr w:type="swCell">
      <w:tcPr>
        <w:tcBorders>
          <w:top w:val="single" w:color="95B3D7" w:themeColor="accent1" w:themeTint="99" w:sz="4" w:space="0"/>
        </w:tcBorders>
      </w:tcPr>
    </w:tblStylePr>
  </w:style>
  <w:style w:type="table" w:customStyle="1" w:styleId="316">
    <w:name w:val="Grid Table 7 Colorful Accent 2"/>
    <w:basedOn w:val="102"/>
    <w:qFormat/>
    <w:uiPriority w:val="52"/>
    <w:pPr>
      <w:spacing w:after="0"/>
    </w:pPr>
    <w:rPr>
      <w:color w:val="953735" w:themeColor="accent2" w:themeShade="BF"/>
    </w:r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bottom w:val="single" w:color="D99594" w:themeColor="accent2" w:themeTint="99" w:sz="4" w:space="0"/>
        </w:tcBorders>
      </w:tcPr>
    </w:tblStylePr>
    <w:tblStylePr w:type="nwCell">
      <w:tcPr>
        <w:tcBorders>
          <w:bottom w:val="single" w:color="D99594" w:themeColor="accent2" w:themeTint="99" w:sz="4" w:space="0"/>
        </w:tcBorders>
      </w:tcPr>
    </w:tblStylePr>
    <w:tblStylePr w:type="seCell">
      <w:tcPr>
        <w:tcBorders>
          <w:top w:val="single" w:color="D99594" w:themeColor="accent2" w:themeTint="99" w:sz="4" w:space="0"/>
        </w:tcBorders>
      </w:tcPr>
    </w:tblStylePr>
    <w:tblStylePr w:type="swCell">
      <w:tcPr>
        <w:tcBorders>
          <w:top w:val="single" w:color="D99594" w:themeColor="accent2" w:themeTint="99" w:sz="4" w:space="0"/>
        </w:tcBorders>
      </w:tcPr>
    </w:tblStylePr>
  </w:style>
  <w:style w:type="table" w:customStyle="1" w:styleId="317">
    <w:name w:val="Grid Table 7 Colorful Accent 3"/>
    <w:basedOn w:val="102"/>
    <w:uiPriority w:val="52"/>
    <w:pPr>
      <w:spacing w:after="0"/>
    </w:pPr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bottom w:val="single" w:color="C2D69B" w:themeColor="accent3" w:themeTint="99" w:sz="4" w:space="0"/>
        </w:tcBorders>
      </w:tcPr>
    </w:tblStylePr>
    <w:tblStylePr w:type="nwCell">
      <w:tcPr>
        <w:tcBorders>
          <w:bottom w:val="single" w:color="C2D69B" w:themeColor="accent3" w:themeTint="99" w:sz="4" w:space="0"/>
        </w:tcBorders>
      </w:tcPr>
    </w:tblStylePr>
    <w:tblStylePr w:type="seCell">
      <w:tcPr>
        <w:tcBorders>
          <w:top w:val="single" w:color="C2D69B" w:themeColor="accent3" w:themeTint="99" w:sz="4" w:space="0"/>
        </w:tcBorders>
      </w:tcPr>
    </w:tblStylePr>
    <w:tblStylePr w:type="swCell">
      <w:tcPr>
        <w:tcBorders>
          <w:top w:val="single" w:color="C2D69B" w:themeColor="accent3" w:themeTint="99" w:sz="4" w:space="0"/>
        </w:tcBorders>
      </w:tcPr>
    </w:tblStylePr>
  </w:style>
  <w:style w:type="table" w:customStyle="1" w:styleId="318">
    <w:name w:val="Grid Table 7 Colorful Accent 4"/>
    <w:basedOn w:val="102"/>
    <w:qFormat/>
    <w:uiPriority w:val="52"/>
    <w:pPr>
      <w:spacing w:after="0"/>
    </w:pPr>
    <w:rPr>
      <w:color w:val="604A7B" w:themeColor="accent4" w:themeShade="BF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319">
    <w:name w:val="Grid Table 7 Colorful Accent 5"/>
    <w:basedOn w:val="102"/>
    <w:uiPriority w:val="52"/>
    <w:pPr>
      <w:spacing w:after="0"/>
    </w:pPr>
    <w:rPr>
      <w:color w:val="31859C" w:themeColor="accent5" w:themeShade="BF"/>
    </w:r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bottom w:val="single" w:color="92CDDC" w:themeColor="accent5" w:themeTint="99" w:sz="4" w:space="0"/>
        </w:tcBorders>
      </w:tcPr>
    </w:tblStylePr>
    <w:tblStylePr w:type="nwCell">
      <w:tcPr>
        <w:tcBorders>
          <w:bottom w:val="single" w:color="92CDDC" w:themeColor="accent5" w:themeTint="99" w:sz="4" w:space="0"/>
        </w:tcBorders>
      </w:tcPr>
    </w:tblStylePr>
    <w:tblStylePr w:type="seCell">
      <w:tcPr>
        <w:tcBorders>
          <w:top w:val="single" w:color="92CDDC" w:themeColor="accent5" w:themeTint="99" w:sz="4" w:space="0"/>
        </w:tcBorders>
      </w:tcPr>
    </w:tblStylePr>
    <w:tblStylePr w:type="swCell">
      <w:tcPr>
        <w:tcBorders>
          <w:top w:val="single" w:color="92CDDC" w:themeColor="accent5" w:themeTint="99" w:sz="4" w:space="0"/>
        </w:tcBorders>
      </w:tcPr>
    </w:tblStylePr>
  </w:style>
  <w:style w:type="table" w:customStyle="1" w:styleId="320">
    <w:name w:val="Grid Table 7 Colorful Accent 6"/>
    <w:basedOn w:val="102"/>
    <w:qFormat/>
    <w:uiPriority w:val="52"/>
    <w:pPr>
      <w:spacing w:after="0"/>
    </w:pPr>
    <w:rPr>
      <w:color w:val="E46C0A" w:themeColor="accent6" w:themeShade="BF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bottom w:val="single" w:color="FABF8F" w:themeColor="accent6" w:themeTint="99" w:sz="4" w:space="0"/>
        </w:tcBorders>
      </w:tcPr>
    </w:tblStylePr>
    <w:tblStylePr w:type="nwCell">
      <w:tcPr>
        <w:tcBorders>
          <w:bottom w:val="single" w:color="FABF8F" w:themeColor="accent6" w:themeTint="99" w:sz="4" w:space="0"/>
        </w:tcBorders>
      </w:tcPr>
    </w:tblStylePr>
    <w:tblStylePr w:type="seCell">
      <w:tcPr>
        <w:tcBorders>
          <w:top w:val="single" w:color="FABF8F" w:themeColor="accent6" w:themeTint="99" w:sz="4" w:space="0"/>
        </w:tcBorders>
      </w:tcPr>
    </w:tblStylePr>
    <w:tblStylePr w:type="swCell">
      <w:tcPr>
        <w:tcBorders>
          <w:top w:val="single" w:color="FABF8F" w:themeColor="accent6" w:themeTint="99" w:sz="4" w:space="0"/>
        </w:tcBorders>
      </w:tcPr>
    </w:tblStylePr>
  </w:style>
  <w:style w:type="character" w:customStyle="1" w:styleId="321">
    <w:name w:val="Hashtag"/>
    <w:basedOn w:val="86"/>
    <w:semiHidden/>
    <w:unhideWhenUsed/>
    <w:uiPriority w:val="99"/>
    <w:rPr>
      <w:color w:val="2B579A"/>
      <w:shd w:val="clear" w:color="auto" w:fill="E6E6E6"/>
    </w:rPr>
  </w:style>
  <w:style w:type="character" w:customStyle="1" w:styleId="322">
    <w:name w:val="Heading 4 Char"/>
    <w:basedOn w:val="86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customStyle="1" w:styleId="323">
    <w:name w:val="Heading 5 Char"/>
    <w:basedOn w:val="86"/>
    <w:link w:val="6"/>
    <w:semiHidden/>
    <w:uiPriority w:val="9"/>
    <w:rPr>
      <w:rFonts w:asciiTheme="majorHAnsi" w:hAnsiTheme="majorHAnsi" w:eastAsiaTheme="majorEastAsia" w:cstheme="majorBidi"/>
      <w:color w:val="376092" w:themeColor="accent1" w:themeShade="BF"/>
    </w:rPr>
  </w:style>
  <w:style w:type="character" w:customStyle="1" w:styleId="324">
    <w:name w:val="Heading 6 Char"/>
    <w:basedOn w:val="86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325">
    <w:name w:val="Heading 7 Char"/>
    <w:basedOn w:val="86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326">
    <w:name w:val="Heading 8 Char"/>
    <w:basedOn w:val="86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7">
    <w:name w:val="Heading 9 Char"/>
    <w:basedOn w:val="86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8">
    <w:name w:val="HTML Address Char"/>
    <w:basedOn w:val="86"/>
    <w:link w:val="34"/>
    <w:semiHidden/>
    <w:qFormat/>
    <w:uiPriority w:val="99"/>
    <w:rPr>
      <w:i/>
      <w:iCs/>
    </w:rPr>
  </w:style>
  <w:style w:type="character" w:customStyle="1" w:styleId="329">
    <w:name w:val="HTML Preformatted Char"/>
    <w:basedOn w:val="86"/>
    <w:link w:val="35"/>
    <w:semiHidden/>
    <w:uiPriority w:val="99"/>
    <w:rPr>
      <w:rFonts w:ascii="Consolas" w:hAnsi="Consolas"/>
      <w:szCs w:val="20"/>
    </w:rPr>
  </w:style>
  <w:style w:type="table" w:customStyle="1" w:styleId="330">
    <w:name w:val="List Table 1 Light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1">
    <w:name w:val="List Table 1 Light Accent 1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2">
    <w:name w:val="List Table 1 Light Accent 2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33">
    <w:name w:val="List Table 1 Light Accent 3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34">
    <w:name w:val="List Table 1 Light Accent 4"/>
    <w:basedOn w:val="102"/>
    <w:qFormat/>
    <w:uiPriority w:val="46"/>
    <w:pPr>
      <w:spacing w:after="0"/>
    </w:pPr>
    <w:tblStylePr w:type="firstRow">
      <w:rPr>
        <w:b/>
        <w:bCs/>
      </w:rPr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35">
    <w:name w:val="List Table 1 Light Accent 5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36">
    <w:name w:val="List Table 1 Light Accent 6"/>
    <w:basedOn w:val="102"/>
    <w:uiPriority w:val="46"/>
    <w:pPr>
      <w:spacing w:after="0"/>
    </w:pPr>
    <w:tblStylePr w:type="firstRow">
      <w:rPr>
        <w:b/>
        <w:bCs/>
      </w:rPr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37">
    <w:name w:val="List Table 2"/>
    <w:basedOn w:val="102"/>
    <w:uiPriority w:val="47"/>
    <w:pPr>
      <w:spacing w:after="0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8">
    <w:name w:val="List Table 2 Accent 1"/>
    <w:basedOn w:val="102"/>
    <w:uiPriority w:val="47"/>
    <w:pPr>
      <w:spacing w:after="0"/>
    </w:pPr>
    <w:tblPr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39">
    <w:name w:val="List Table 2 Accent 2"/>
    <w:basedOn w:val="102"/>
    <w:uiPriority w:val="47"/>
    <w:pPr>
      <w:spacing w:after="0"/>
    </w:pPr>
    <w:tblPr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40">
    <w:name w:val="List Table 2 Accent 3"/>
    <w:basedOn w:val="102"/>
    <w:uiPriority w:val="47"/>
    <w:pPr>
      <w:spacing w:after="0"/>
    </w:pPr>
    <w:tblPr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41">
    <w:name w:val="List Table 2 Accent 4"/>
    <w:basedOn w:val="102"/>
    <w:uiPriority w:val="47"/>
    <w:pPr>
      <w:spacing w:after="0"/>
    </w:pPr>
    <w:tblPr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42">
    <w:name w:val="List Table 2 Accent 5"/>
    <w:basedOn w:val="102"/>
    <w:qFormat/>
    <w:uiPriority w:val="47"/>
    <w:pPr>
      <w:spacing w:after="0"/>
    </w:pPr>
    <w:tblPr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43">
    <w:name w:val="List Table 2 Accent 6"/>
    <w:basedOn w:val="102"/>
    <w:uiPriority w:val="47"/>
    <w:pPr>
      <w:spacing w:after="0"/>
    </w:pPr>
    <w:tblPr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44">
    <w:name w:val="List Table 3"/>
    <w:basedOn w:val="102"/>
    <w:qFormat/>
    <w:uiPriority w:val="48"/>
    <w:pPr>
      <w:spacing w:after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45">
    <w:name w:val="List Table 3 Accent 1"/>
    <w:basedOn w:val="102"/>
    <w:qFormat/>
    <w:uiPriority w:val="48"/>
    <w:pPr>
      <w:spacing w:after="0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F81BD" w:themeColor="accent1" w:sz="4" w:space="0"/>
          <w:left w:val="nil"/>
        </w:tcBorders>
      </w:tcPr>
    </w:tblStylePr>
    <w:tblStylePr w:type="swCell">
      <w:tcPr>
        <w:tcBorders>
          <w:top w:val="double" w:color="4F81BD" w:themeColor="accent1" w:sz="4" w:space="0"/>
          <w:right w:val="nil"/>
        </w:tcBorders>
      </w:tcPr>
    </w:tblStylePr>
  </w:style>
  <w:style w:type="table" w:customStyle="1" w:styleId="346">
    <w:name w:val="List Table 3 Accent 2"/>
    <w:basedOn w:val="102"/>
    <w:qFormat/>
    <w:uiPriority w:val="48"/>
    <w:pPr>
      <w:spacing w:after="0"/>
    </w:p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C0504D" w:themeColor="accent2" w:sz="4" w:space="0"/>
          <w:left w:val="nil"/>
        </w:tcBorders>
      </w:tcPr>
    </w:tblStylePr>
    <w:tblStylePr w:type="swCell">
      <w:tcPr>
        <w:tcBorders>
          <w:top w:val="double" w:color="C0504D" w:themeColor="accent2" w:sz="4" w:space="0"/>
          <w:right w:val="nil"/>
        </w:tcBorders>
      </w:tcPr>
    </w:tblStylePr>
  </w:style>
  <w:style w:type="table" w:customStyle="1" w:styleId="347">
    <w:name w:val="List Table 3 Accent 3"/>
    <w:basedOn w:val="102"/>
    <w:uiPriority w:val="48"/>
    <w:pPr>
      <w:spacing w:after="0"/>
    </w:p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348">
    <w:name w:val="List Table 3 Accent 4"/>
    <w:basedOn w:val="102"/>
    <w:uiPriority w:val="48"/>
    <w:pPr>
      <w:spacing w:after="0"/>
    </w:p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8064A2" w:themeColor="accent4" w:sz="4" w:space="0"/>
          <w:left w:val="nil"/>
        </w:tcBorders>
      </w:tcPr>
    </w:tblStylePr>
    <w:tblStylePr w:type="swCell">
      <w:tcPr>
        <w:tcBorders>
          <w:top w:val="double" w:color="8064A2" w:themeColor="accent4" w:sz="4" w:space="0"/>
          <w:right w:val="nil"/>
        </w:tcBorders>
      </w:tcPr>
    </w:tblStylePr>
  </w:style>
  <w:style w:type="table" w:customStyle="1" w:styleId="349">
    <w:name w:val="List Table 3 Accent 5"/>
    <w:basedOn w:val="102"/>
    <w:qFormat/>
    <w:uiPriority w:val="48"/>
    <w:pPr>
      <w:spacing w:after="0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BACC6" w:themeColor="accent5" w:sz="4" w:space="0"/>
          <w:left w:val="nil"/>
        </w:tcBorders>
      </w:tcPr>
    </w:tblStylePr>
    <w:tblStylePr w:type="swCell">
      <w:tcPr>
        <w:tcBorders>
          <w:top w:val="double" w:color="4BACC6" w:themeColor="accent5" w:sz="4" w:space="0"/>
          <w:right w:val="nil"/>
        </w:tcBorders>
      </w:tcPr>
    </w:tblStylePr>
  </w:style>
  <w:style w:type="table" w:customStyle="1" w:styleId="350">
    <w:name w:val="List Table 3 Accent 6"/>
    <w:basedOn w:val="102"/>
    <w:qFormat/>
    <w:uiPriority w:val="48"/>
    <w:pPr>
      <w:spacing w:after="0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79646" w:themeColor="accent6" w:sz="4" w:space="0"/>
          <w:left w:val="nil"/>
        </w:tcBorders>
      </w:tcPr>
    </w:tblStylePr>
    <w:tblStylePr w:type="swCell">
      <w:tcPr>
        <w:tcBorders>
          <w:top w:val="double" w:color="F79646" w:themeColor="accent6" w:sz="4" w:space="0"/>
          <w:right w:val="nil"/>
        </w:tcBorders>
      </w:tcPr>
    </w:tblStylePr>
  </w:style>
  <w:style w:type="table" w:customStyle="1" w:styleId="351">
    <w:name w:val="List Table 4"/>
    <w:basedOn w:val="102"/>
    <w:uiPriority w:val="49"/>
    <w:pPr>
      <w:spacing w:after="0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52">
    <w:name w:val="List Table 4 Accent 1"/>
    <w:basedOn w:val="102"/>
    <w:qFormat/>
    <w:uiPriority w:val="49"/>
    <w:pPr>
      <w:spacing w:after="0"/>
    </w:p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53">
    <w:name w:val="List Table 4 Accent 2"/>
    <w:basedOn w:val="102"/>
    <w:qFormat/>
    <w:uiPriority w:val="49"/>
    <w:pPr>
      <w:spacing w:after="0"/>
    </w:pPr>
    <w:tblPr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54">
    <w:name w:val="List Table 4 Accent 3"/>
    <w:basedOn w:val="102"/>
    <w:qFormat/>
    <w:uiPriority w:val="49"/>
    <w:pPr>
      <w:spacing w:after="0"/>
    </w:p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55">
    <w:name w:val="List Table 4 Accent 4"/>
    <w:basedOn w:val="102"/>
    <w:qFormat/>
    <w:uiPriority w:val="49"/>
    <w:pPr>
      <w:spacing w:after="0"/>
    </w:p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56">
    <w:name w:val="List Table 4 Accent 5"/>
    <w:basedOn w:val="102"/>
    <w:uiPriority w:val="49"/>
    <w:pPr>
      <w:spacing w:after="0"/>
    </w:pPr>
    <w:tblPr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57">
    <w:name w:val="List Table 4 Accent 6"/>
    <w:basedOn w:val="102"/>
    <w:uiPriority w:val="49"/>
    <w:pPr>
      <w:spacing w:after="0"/>
    </w:p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58">
    <w:name w:val="List Table 5 Dark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59">
    <w:name w:val="List Table 5 Dark Accent 1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0">
    <w:name w:val="List Table 5 Dark Accent 2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1">
    <w:name w:val="List Table 5 Dark Accent 3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2">
    <w:name w:val="List Table 5 Dark Accent 4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3">
    <w:name w:val="List Table 5 Dark Accent 5"/>
    <w:basedOn w:val="102"/>
    <w:qFormat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4">
    <w:name w:val="List Table 5 Dark Accent 6"/>
    <w:basedOn w:val="102"/>
    <w:uiPriority w:val="50"/>
    <w:pPr>
      <w:spacing w:after="0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65">
    <w:name w:val="List Table 6 Colorful"/>
    <w:basedOn w:val="102"/>
    <w:qFormat/>
    <w:uiPriority w:val="51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6">
    <w:name w:val="List Table 6 Colorful Accent 1"/>
    <w:basedOn w:val="102"/>
    <w:qFormat/>
    <w:uiPriority w:val="51"/>
    <w:pPr>
      <w:spacing w:after="0"/>
    </w:pPr>
    <w:rPr>
      <w:color w:val="376092" w:themeColor="accent1" w:themeShade="BF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67">
    <w:name w:val="List Table 6 Colorful Accent 2"/>
    <w:basedOn w:val="102"/>
    <w:qFormat/>
    <w:uiPriority w:val="51"/>
    <w:pPr>
      <w:spacing w:after="0"/>
    </w:pPr>
    <w:rPr>
      <w:color w:val="953735" w:themeColor="accent2" w:themeShade="BF"/>
    </w:rPr>
    <w:tblPr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368">
    <w:name w:val="List Table 6 Colorful Accent 3"/>
    <w:basedOn w:val="102"/>
    <w:uiPriority w:val="51"/>
    <w:pPr>
      <w:spacing w:after="0"/>
    </w:pPr>
    <w:rPr>
      <w:color w:val="77933C" w:themeColor="accent3" w:themeShade="BF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369">
    <w:name w:val="List Table 6 Colorful Accent 4"/>
    <w:basedOn w:val="102"/>
    <w:uiPriority w:val="51"/>
    <w:pPr>
      <w:spacing w:after="0"/>
    </w:pPr>
    <w:rPr>
      <w:color w:val="604A7B" w:themeColor="accent4" w:themeShade="BF"/>
    </w:rPr>
    <w:tblPr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370">
    <w:name w:val="List Table 6 Colorful Accent 5"/>
    <w:basedOn w:val="102"/>
    <w:qFormat/>
    <w:uiPriority w:val="51"/>
    <w:pPr>
      <w:spacing w:after="0"/>
    </w:pPr>
    <w:rPr>
      <w:color w:val="31859C" w:themeColor="accent5" w:themeShade="BF"/>
    </w:rPr>
    <w:tblPr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371">
    <w:name w:val="List Table 6 Colorful Accent 6"/>
    <w:basedOn w:val="102"/>
    <w:qFormat/>
    <w:uiPriority w:val="51"/>
    <w:pPr>
      <w:spacing w:after="0"/>
    </w:pPr>
    <w:rPr>
      <w:color w:val="E46C0A" w:themeColor="accent6" w:themeShade="BF"/>
    </w:rPr>
    <w:tblPr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372">
    <w:name w:val="List Table 7 Colorful"/>
    <w:basedOn w:val="102"/>
    <w:qFormat/>
    <w:uiPriority w:val="52"/>
    <w:pPr>
      <w:spacing w:after="0"/>
    </w:pPr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3">
    <w:name w:val="List Table 7 Colorful Accent 1"/>
    <w:basedOn w:val="102"/>
    <w:uiPriority w:val="52"/>
    <w:pPr>
      <w:spacing w:after="0"/>
    </w:pPr>
    <w:rPr>
      <w:color w:val="376092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4">
    <w:name w:val="List Table 7 Colorful Accent 2"/>
    <w:basedOn w:val="102"/>
    <w:uiPriority w:val="52"/>
    <w:pPr>
      <w:spacing w:after="0"/>
    </w:pPr>
    <w:rPr>
      <w:color w:val="95373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2DBDB" w:themeFill="accent2" w:themeFillTint="33"/>
      </w:tcPr>
    </w:tblStylePr>
    <w:tblStylePr w:type="band1Horz">
      <w:tcPr>
        <w:shd w:val="clear" w:color="auto" w:fill="F2DBDB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5">
    <w:name w:val="List Table 7 Colorful Accent 3"/>
    <w:basedOn w:val="102"/>
    <w:qFormat/>
    <w:uiPriority w:val="52"/>
    <w:pPr>
      <w:spacing w:after="0"/>
    </w:pPr>
    <w:rPr>
      <w:color w:val="77933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6">
    <w:name w:val="List Table 7 Colorful Accent 4"/>
    <w:basedOn w:val="102"/>
    <w:uiPriority w:val="52"/>
    <w:pPr>
      <w:spacing w:after="0"/>
    </w:pPr>
    <w:rPr>
      <w:color w:val="604A7B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7">
    <w:name w:val="List Table 7 Colorful Accent 5"/>
    <w:basedOn w:val="102"/>
    <w:qFormat/>
    <w:uiPriority w:val="52"/>
    <w:pPr>
      <w:spacing w:after="0"/>
    </w:pPr>
    <w:rPr>
      <w:color w:val="31859C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78">
    <w:name w:val="List Table 7 Colorful Accent 6"/>
    <w:basedOn w:val="102"/>
    <w:qFormat/>
    <w:uiPriority w:val="52"/>
    <w:pPr>
      <w:spacing w:after="0"/>
    </w:pPr>
    <w:rPr>
      <w:color w:val="E46C0A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79">
    <w:name w:val="Macro Text Char"/>
    <w:basedOn w:val="86"/>
    <w:link w:val="66"/>
    <w:semiHidden/>
    <w:qFormat/>
    <w:uiPriority w:val="99"/>
    <w:rPr>
      <w:rFonts w:ascii="Consolas" w:hAnsi="Consolas"/>
      <w:szCs w:val="20"/>
    </w:rPr>
  </w:style>
  <w:style w:type="character" w:customStyle="1" w:styleId="380">
    <w:name w:val="Mention"/>
    <w:basedOn w:val="86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381">
    <w:name w:val="Message Header Char"/>
    <w:basedOn w:val="86"/>
    <w:link w:val="67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382">
    <w:name w:val="Note Heading Char"/>
    <w:basedOn w:val="86"/>
    <w:link w:val="70"/>
    <w:semiHidden/>
    <w:qFormat/>
    <w:uiPriority w:val="99"/>
  </w:style>
  <w:style w:type="table" w:customStyle="1" w:styleId="383">
    <w:name w:val="Plain Table 1"/>
    <w:basedOn w:val="102"/>
    <w:qFormat/>
    <w:uiPriority w:val="41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4">
    <w:name w:val="Plain Table 2"/>
    <w:basedOn w:val="102"/>
    <w:uiPriority w:val="42"/>
    <w:pPr>
      <w:spacing w:after="0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85">
    <w:name w:val="Plain Table 3"/>
    <w:basedOn w:val="102"/>
    <w:uiPriority w:val="43"/>
    <w:pPr>
      <w:spacing w:after="0"/>
    </w:p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86">
    <w:name w:val="Plain Table 4"/>
    <w:basedOn w:val="102"/>
    <w:qFormat/>
    <w:uiPriority w:val="44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387">
    <w:name w:val="Plain Table 5"/>
    <w:basedOn w:val="102"/>
    <w:uiPriority w:val="45"/>
    <w:pPr>
      <w:spacing w:after="0"/>
    </w:p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88">
    <w:name w:val="Plain Text Char"/>
    <w:basedOn w:val="86"/>
    <w:link w:val="71"/>
    <w:semiHidden/>
    <w:qFormat/>
    <w:uiPriority w:val="99"/>
    <w:rPr>
      <w:rFonts w:ascii="Consolas" w:hAnsi="Consolas"/>
      <w:szCs w:val="21"/>
    </w:rPr>
  </w:style>
  <w:style w:type="character" w:customStyle="1" w:styleId="389">
    <w:name w:val="Salutation Char"/>
    <w:basedOn w:val="86"/>
    <w:link w:val="72"/>
    <w:semiHidden/>
    <w:qFormat/>
    <w:uiPriority w:val="99"/>
  </w:style>
  <w:style w:type="character" w:customStyle="1" w:styleId="390">
    <w:name w:val="Smart Hyperlink"/>
    <w:basedOn w:val="86"/>
    <w:semiHidden/>
    <w:unhideWhenUsed/>
    <w:qFormat/>
    <w:uiPriority w:val="99"/>
    <w:rPr>
      <w:u w:val="dotted"/>
    </w:rPr>
  </w:style>
  <w:style w:type="table" w:customStyle="1" w:styleId="391">
    <w:name w:val="Grid Table Light"/>
    <w:basedOn w:val="102"/>
    <w:qFormat/>
    <w:uiPriority w:val="40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392">
    <w:name w:val="TOC Heading"/>
    <w:basedOn w:val="2"/>
    <w:next w:val="1"/>
    <w:semiHidden/>
    <w:unhideWhenUsed/>
    <w:qFormat/>
    <w:uiPriority w:val="39"/>
    <w:pPr>
      <w:keepNext/>
      <w:keepLines/>
      <w:spacing w:before="240" w:after="0"/>
      <w:outlineLvl w:val="9"/>
    </w:pPr>
    <w:rPr>
      <w:rFonts w:eastAsiaTheme="majorEastAsia" w:cstheme="majorBidi"/>
      <w:sz w:val="32"/>
      <w:szCs w:val="32"/>
    </w:rPr>
  </w:style>
  <w:style w:type="character" w:customStyle="1" w:styleId="393">
    <w:name w:val="Unresolved Mention"/>
    <w:basedOn w:val="86"/>
    <w:semiHidden/>
    <w:unhideWhenUsed/>
    <w:qFormat/>
    <w:uiPriority w:val="99"/>
    <w:rPr>
      <w:color w:val="595959" w:themeColor="text1" w:themeTint="A6"/>
      <w:shd w:val="clear" w:color="auto" w:fill="E6E6E6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hecklist%20for%20a%20child's%20household%20chor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39EFB1F299743C291BA1837CE7BD4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4B5299-4CF7-4D5B-8737-F0FF0C1EDAF4}"/>
      </w:docPartPr>
      <w:docPartBody>
        <w:p>
          <w:pPr>
            <w:pStyle w:val="5"/>
          </w:pPr>
          <w:r>
            <w:t>Start date</w:t>
          </w:r>
        </w:p>
      </w:docPartBody>
    </w:docPart>
    <w:docPart>
      <w:docPartPr>
        <w:name w:val="88E62FCA1B804A04A95441D293FDC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BB863D-01BC-4D1D-B9F8-B054703CDB0C}"/>
      </w:docPartPr>
      <w:docPartBody>
        <w:p>
          <w:pPr>
            <w:pStyle w:val="6"/>
          </w:pPr>
          <w:r>
            <w:t>through</w:t>
          </w:r>
        </w:p>
      </w:docPartBody>
    </w:docPart>
    <w:docPart>
      <w:docPartPr>
        <w:name w:val="BF833117356A478C9180505DBF1E42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BCE266-6625-45CE-9D97-0BC644FF4031}"/>
      </w:docPartPr>
      <w:docPartBody>
        <w:p>
          <w:pPr>
            <w:pStyle w:val="7"/>
          </w:pPr>
          <w:r>
            <w:t>end date</w:t>
          </w:r>
        </w:p>
      </w:docPartBody>
    </w:docPart>
    <w:docPart>
      <w:docPartPr>
        <w:name w:val="9CB85C97029646F296DBFBFB90667C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6D77E8-8C5F-4A32-9B0F-6C3F0B9C3A1C}"/>
      </w:docPartPr>
      <w:docPartBody>
        <w:p>
          <w:pPr>
            <w:pStyle w:val="9"/>
          </w:pPr>
          <w:r>
            <w:t>Monday</w:t>
          </w:r>
        </w:p>
      </w:docPartBody>
    </w:docPart>
    <w:docPart>
      <w:docPartPr>
        <w:name w:val="4C86B7D94B854C20B5CAD6D7E29E4C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514EDE-8560-459D-A86D-6672F9878261}"/>
      </w:docPartPr>
      <w:docPartBody>
        <w:p>
          <w:pPr>
            <w:pStyle w:val="10"/>
          </w:pPr>
          <w:r>
            <w:t>Tuesday</w:t>
          </w:r>
        </w:p>
      </w:docPartBody>
    </w:docPart>
    <w:docPart>
      <w:docPartPr>
        <w:name w:val="3167C4401AA64DB0A7FF244452E7CB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407F4A2-A75E-485C-B7A6-FA78DA5D47D5}"/>
      </w:docPartPr>
      <w:docPartBody>
        <w:p>
          <w:pPr>
            <w:pStyle w:val="11"/>
          </w:pPr>
          <w:r>
            <w:t>Wednesday</w:t>
          </w:r>
        </w:p>
      </w:docPartBody>
    </w:docPart>
    <w:docPart>
      <w:docPartPr>
        <w:name w:val="54766F167A634241828F0A9280C4AC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A10135-9314-4C34-95FC-CF9ED52CBBE0}"/>
      </w:docPartPr>
      <w:docPartBody>
        <w:p>
          <w:pPr>
            <w:pStyle w:val="12"/>
          </w:pPr>
          <w:r>
            <w:t>Thursday</w:t>
          </w:r>
        </w:p>
      </w:docPartBody>
    </w:docPart>
    <w:docPart>
      <w:docPartPr>
        <w:name w:val="85FC3A3526D4470694206AE2046CF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2348556-4E04-45BD-A4D9-0B9D6F8DD2A5}"/>
      </w:docPartPr>
      <w:docPartBody>
        <w:p>
          <w:pPr>
            <w:pStyle w:val="13"/>
          </w:pPr>
          <w:r>
            <w:t>Friday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82A"/>
    <w:rsid w:val="0069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72079DBD755429E9B52A5559C2594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39EFB1F299743C291BA1837CE7BD46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88E62FCA1B804A04A95441D293FDCE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BF833117356A478C9180505DBF1E420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798432180A234620AE94D853A74D3D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9CB85C97029646F296DBFBFB90667C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C86B7D94B854C20B5CAD6D7E29E4C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167C4401AA64DB0A7FF244452E7CB1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54766F167A634241828F0A9280C4AC1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FC3A3526D4470694206AE2046CF7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39092E318146471CA345B3A6791FBF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B4E1BE08AD1459A9492F4506CC63B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FB619D55C7C420C916DC66579803CA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6AE3B36B073A4FB2AE5C64A17C295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314E6343D69B4D5E8B55074B674210E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FA68CC1D331481FB3DF75BC02B6735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3DFB0603F81742DE8AF79D0819B7EB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89F27D1D6EE4D278E037EB7F30C4EC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33D6902A8AA846D2900DBA1CF0CC308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8E34034E3DAF4111B26E112663ADD4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9E3CD95F82E431192DCBEC707C6816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456946854A54389AB48798E4ACF8B3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EB99939E9CA14815A08837A5715B92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CE953E2EF074B8B95CC0139D74BB9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E89A922217784B23BEB1BF7B9B482C7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1567C47A5D4A4AC9B0C0E11CE9815BD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CD628130FF3B41E495E45DB5E9AB13E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505163CFE8B4CC5A6C9205417258E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692A9C78E0145DFBB9DF66F755CE41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6DD4185679CB4FF5A62F72C79B1793E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C5C66D4E0E3F46CAB58E36DD18F2135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3F397A3BBE647CE9B42D1A20DD6E6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6203EB750A34BBFB21FC130668108F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63428C6B52744345947B1B1EFA58AAF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1B0F65D5DEA446DBBD0C7200F08A509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06936A1FA7A542A9BF9A41EBBF9B2A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CA9B9734289413DA0B6A9BEBEBEFA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01AED7791C4047A5A42C5380673DF49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78818FC4162466B86436E4CDC204CB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A1110510E41C43249B28E100E6E001D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0BBB7D35D5B422182B80100AD71324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3A202521E90D416EABAC198AE08BAE5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25CED6228B4B4D2C8CD1BE7663AECF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4BC1EA6CB7AB45209467FC70D490793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54F4F00CFB77419BA51073BF9CED014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5D4D4FD45E2F478294288F4B42A937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BEBBABD701F8463F96C5338444B88A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91466F230BBF4A8097E7EC68918858A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CF31D6ECC31471A802CF8A29A29AB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33E29ED76125473BB8538752D90586C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D4CC05B116904FC9ADE16084495EF0E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5BE690EE47C348138EB97B9679E931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6094C729218D490A99FF0DF3A52A0B4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5746D59992C54F489F21FAC4B44E1DD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FC3BDEE59E714CD0BACBE7722F00DC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A1EC7F16191D405E95515F70E0F111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FA077C5B787048A2BBDD70F256D147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58FC74674DD48808121C670219D4B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 for a child's household chores</Template>
  <Pages>1</Pages>
  <Words>26</Words>
  <Characters>151</Characters>
  <Lines>1</Lines>
  <Paragraphs>1</Paragraphs>
  <TotalTime>6</TotalTime>
  <ScaleCrop>false</ScaleCrop>
  <LinksUpToDate>false</LinksUpToDate>
  <CharactersWithSpaces>176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2020-07-01T07:46:00Z</dcterms:created>
  <dc:creator>Toshiba</dc:creator>
  <cp:lastModifiedBy>Maya</cp:lastModifiedBy>
  <dcterms:modified xsi:type="dcterms:W3CDTF">2020-09-30T01:37:04Z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KSOProductBuildVer">
    <vt:lpwstr>1033-11.2.0.9684</vt:lpwstr>
  </property>
</Properties>
</file>